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6FE43" w14:textId="77777777" w:rsidR="004C4BBF" w:rsidRPr="00F10272" w:rsidRDefault="004C4BBF" w:rsidP="004C4BBF">
      <w:pPr>
        <w:spacing w:before="120"/>
        <w:jc w:val="right"/>
        <w:rPr>
          <w:b/>
          <w:sz w:val="28"/>
          <w:szCs w:val="28"/>
        </w:rPr>
      </w:pPr>
      <w:r w:rsidRPr="00F10272">
        <w:rPr>
          <w:b/>
          <w:sz w:val="28"/>
          <w:szCs w:val="28"/>
        </w:rPr>
        <w:t>Mẫu số 16</w:t>
      </w:r>
    </w:p>
    <w:p w14:paraId="16052F21" w14:textId="77777777" w:rsidR="004C4BBF" w:rsidRPr="00F10272" w:rsidRDefault="004C4BBF" w:rsidP="004C4BBF">
      <w:pPr>
        <w:spacing w:before="120"/>
        <w:jc w:val="center"/>
        <w:rPr>
          <w:b/>
          <w:sz w:val="28"/>
          <w:szCs w:val="28"/>
        </w:rPr>
      </w:pPr>
      <w:r w:rsidRPr="00F10272">
        <w:rPr>
          <w:b/>
          <w:sz w:val="28"/>
          <w:szCs w:val="28"/>
        </w:rPr>
        <w:t>CAM KẾT VỀ ĐIỀU KIỆN GIAO HÀNG CỦA NHÀ THẦU</w:t>
      </w:r>
    </w:p>
    <w:p w14:paraId="5FEDAFD8" w14:textId="77777777" w:rsidR="004C4BBF" w:rsidRPr="00F10272" w:rsidRDefault="004C4BBF" w:rsidP="004C4BBF">
      <w:pPr>
        <w:spacing w:before="120"/>
        <w:jc w:val="right"/>
        <w:rPr>
          <w:sz w:val="28"/>
          <w:szCs w:val="28"/>
        </w:rPr>
      </w:pPr>
      <w:r w:rsidRPr="00F10272">
        <w:rPr>
          <w:sz w:val="28"/>
          <w:szCs w:val="28"/>
        </w:rPr>
        <w:t>____, ngày ___ tháng ___ năm ___</w:t>
      </w:r>
    </w:p>
    <w:p w14:paraId="3C7FEDC6" w14:textId="77777777" w:rsidR="004C4BBF" w:rsidRPr="00F10272" w:rsidRDefault="004C4BBF" w:rsidP="004C4BBF">
      <w:pPr>
        <w:spacing w:before="120"/>
        <w:ind w:firstLine="720"/>
        <w:jc w:val="both"/>
        <w:rPr>
          <w:i/>
          <w:sz w:val="28"/>
          <w:szCs w:val="28"/>
        </w:rPr>
      </w:pPr>
      <w:r w:rsidRPr="00F10272">
        <w:rPr>
          <w:sz w:val="28"/>
          <w:szCs w:val="28"/>
        </w:rPr>
        <w:t>Tên nhà thầu: ______________</w:t>
      </w:r>
      <w:proofErr w:type="gramStart"/>
      <w:r w:rsidRPr="00F10272">
        <w:rPr>
          <w:sz w:val="28"/>
          <w:szCs w:val="28"/>
        </w:rPr>
        <w:t>_</w:t>
      </w:r>
      <w:r w:rsidRPr="00F10272">
        <w:rPr>
          <w:i/>
          <w:sz w:val="28"/>
          <w:szCs w:val="28"/>
        </w:rPr>
        <w:t>[</w:t>
      </w:r>
      <w:proofErr w:type="gramEnd"/>
      <w:r w:rsidRPr="00F10272">
        <w:rPr>
          <w:i/>
          <w:sz w:val="28"/>
          <w:szCs w:val="28"/>
        </w:rPr>
        <w:t>Ghi tên đầy đủ của nhà thầu]</w:t>
      </w:r>
    </w:p>
    <w:p w14:paraId="12D1ABE2" w14:textId="3314B3F4" w:rsidR="004C4BBF" w:rsidRPr="00F10272" w:rsidRDefault="004C4BBF" w:rsidP="004C4BBF">
      <w:pPr>
        <w:spacing w:before="120"/>
        <w:ind w:firstLine="720"/>
        <w:jc w:val="both"/>
        <w:rPr>
          <w:sz w:val="28"/>
          <w:szCs w:val="28"/>
        </w:rPr>
      </w:pPr>
      <w:r w:rsidRPr="00F10272">
        <w:rPr>
          <w:sz w:val="28"/>
          <w:szCs w:val="28"/>
        </w:rPr>
        <w:t xml:space="preserve">Kính gửi: </w:t>
      </w:r>
      <w:r>
        <w:rPr>
          <w:sz w:val="28"/>
          <w:szCs w:val="28"/>
        </w:rPr>
        <w:t>Bệnh viện đa khoa Mỹ Đức</w:t>
      </w:r>
      <w:r w:rsidR="0050798B">
        <w:rPr>
          <w:sz w:val="28"/>
          <w:szCs w:val="28"/>
        </w:rPr>
        <w:t>.</w:t>
      </w:r>
    </w:p>
    <w:p w14:paraId="10BBC69C" w14:textId="77777777" w:rsidR="004C4BBF" w:rsidRPr="00F10272" w:rsidRDefault="004C4BBF" w:rsidP="004C4BBF">
      <w:pPr>
        <w:spacing w:before="120"/>
        <w:ind w:firstLine="720"/>
        <w:jc w:val="both"/>
        <w:rPr>
          <w:sz w:val="28"/>
          <w:szCs w:val="28"/>
        </w:rPr>
      </w:pPr>
      <w:r w:rsidRPr="00F10272">
        <w:rPr>
          <w:sz w:val="28"/>
          <w:szCs w:val="28"/>
        </w:rPr>
        <w:t xml:space="preserve">Sau khi nghiên cứu E-HSMT </w:t>
      </w:r>
      <w:r w:rsidRPr="00F10272">
        <w:rPr>
          <w:b/>
          <w:i/>
          <w:sz w:val="28"/>
          <w:szCs w:val="28"/>
        </w:rPr>
        <w:t>gói thầu</w:t>
      </w:r>
      <w:r w:rsidRPr="00F10272">
        <w:rPr>
          <w:sz w:val="28"/>
          <w:szCs w:val="28"/>
        </w:rPr>
        <w:t xml:space="preserve"> </w:t>
      </w:r>
      <w:proofErr w:type="gramStart"/>
      <w:r w:rsidRPr="00F10272">
        <w:rPr>
          <w:sz w:val="28"/>
          <w:szCs w:val="28"/>
        </w:rPr>
        <w:t>....chúng</w:t>
      </w:r>
      <w:proofErr w:type="gramEnd"/>
      <w:r w:rsidRPr="00F10272">
        <w:rPr>
          <w:sz w:val="28"/>
          <w:szCs w:val="28"/>
        </w:rPr>
        <w:t xml:space="preserve"> tôi xin cam kết và thực hiện đầy đủ những nội dung theo yêu cầu của E-HSMT như sau:</w:t>
      </w:r>
    </w:p>
    <w:p w14:paraId="0EBF096B" w14:textId="77777777" w:rsidR="00E54C07" w:rsidRPr="00F10272" w:rsidRDefault="00E54C07" w:rsidP="00BC7078">
      <w:pPr>
        <w:spacing w:before="120" w:after="120"/>
        <w:ind w:firstLine="720"/>
        <w:jc w:val="both"/>
        <w:rPr>
          <w:sz w:val="28"/>
          <w:szCs w:val="28"/>
        </w:rPr>
      </w:pPr>
      <w:r w:rsidRPr="00F10272">
        <w:rPr>
          <w:sz w:val="28"/>
          <w:szCs w:val="28"/>
        </w:rPr>
        <w:t>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51D910EE" w14:textId="77777777" w:rsidR="00E54C07" w:rsidRPr="00F10272" w:rsidRDefault="00E54C07" w:rsidP="00BC7078">
      <w:pPr>
        <w:spacing w:before="120" w:after="120"/>
        <w:ind w:firstLine="720"/>
        <w:jc w:val="both"/>
        <w:rPr>
          <w:sz w:val="28"/>
          <w:szCs w:val="28"/>
        </w:rPr>
      </w:pPr>
      <w:r w:rsidRPr="00F10272">
        <w:rPr>
          <w:sz w:val="28"/>
          <w:szCs w:val="28"/>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0F6B6A1B" w14:textId="77777777" w:rsidR="00E54C07" w:rsidRPr="00F10272" w:rsidRDefault="00E54C07" w:rsidP="00BC7078">
      <w:pPr>
        <w:spacing w:before="120" w:after="120"/>
        <w:ind w:firstLine="720"/>
        <w:jc w:val="both"/>
        <w:rPr>
          <w:sz w:val="28"/>
          <w:szCs w:val="28"/>
        </w:rPr>
      </w:pPr>
      <w:r w:rsidRPr="00F10272">
        <w:rPr>
          <w:sz w:val="28"/>
          <w:szCs w:val="28"/>
        </w:rPr>
        <w:t xml:space="preserve">3. Bảo quản và phân phối thuốc đảm bảo đúng yêu cầu quy định về GSP, GDP trong suốt quá </w:t>
      </w:r>
      <w:r>
        <w:rPr>
          <w:sz w:val="28"/>
          <w:szCs w:val="28"/>
        </w:rPr>
        <w:t>trình vận chuyển tới kho của</w:t>
      </w:r>
      <w:r w:rsidRPr="00F10272">
        <w:rPr>
          <w:sz w:val="28"/>
          <w:szCs w:val="28"/>
        </w:rPr>
        <w:t xml:space="preserve"> cơ sở y tế.</w:t>
      </w:r>
    </w:p>
    <w:p w14:paraId="26D25A03" w14:textId="77777777" w:rsidR="00E54C07" w:rsidRPr="00F10272" w:rsidRDefault="00E54C07" w:rsidP="00BC7078">
      <w:pPr>
        <w:spacing w:before="120" w:after="120"/>
        <w:ind w:firstLine="720"/>
        <w:jc w:val="both"/>
        <w:rPr>
          <w:sz w:val="28"/>
          <w:szCs w:val="28"/>
        </w:rPr>
      </w:pPr>
      <w:r w:rsidRPr="00F10272">
        <w:rPr>
          <w:sz w:val="28"/>
          <w:szCs w:val="28"/>
        </w:rPr>
        <w:t>4. Về hạn sử dụng của thuốc tại thời điểm giao hàng:</w:t>
      </w:r>
    </w:p>
    <w:p w14:paraId="6ED3F483" w14:textId="77777777" w:rsidR="00E54C07" w:rsidRPr="00F10272" w:rsidRDefault="00E54C07" w:rsidP="00BC7078">
      <w:pPr>
        <w:spacing w:before="120" w:after="120"/>
        <w:ind w:firstLine="720"/>
        <w:jc w:val="both"/>
        <w:rPr>
          <w:i/>
          <w:sz w:val="28"/>
          <w:szCs w:val="28"/>
        </w:rPr>
      </w:pPr>
      <w:r w:rsidRPr="00F10272">
        <w:rPr>
          <w:sz w:val="28"/>
          <w:szCs w:val="28"/>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F10272">
        <w:rPr>
          <w:i/>
          <w:sz w:val="28"/>
          <w:szCs w:val="28"/>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p>
    <w:p w14:paraId="5458341C" w14:textId="77777777" w:rsidR="00E54C07" w:rsidRDefault="00E54C07" w:rsidP="00BC7078">
      <w:pPr>
        <w:spacing w:before="120" w:after="120"/>
        <w:ind w:firstLine="720"/>
        <w:jc w:val="both"/>
        <w:rPr>
          <w:sz w:val="28"/>
          <w:szCs w:val="28"/>
        </w:rPr>
      </w:pPr>
      <w:r w:rsidRPr="00F10272">
        <w:rPr>
          <w:sz w:val="28"/>
          <w:szCs w:val="28"/>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bên mời thầu, đơn vị ký hợp đồng hay cơ sở y tế và hoàn trả đầy đủ thuốc đảm bảo chất lượng cho đơn vị, tương ứng với số lượng thuốc đã thu hồi đồng thời đền bù mọi chi phí có liên quan.</w:t>
      </w:r>
    </w:p>
    <w:tbl>
      <w:tblPr>
        <w:tblW w:w="0" w:type="auto"/>
        <w:tblInd w:w="108" w:type="dxa"/>
        <w:tblLook w:val="01E0" w:firstRow="1" w:lastRow="1" w:firstColumn="1" w:lastColumn="1" w:noHBand="0" w:noVBand="0"/>
      </w:tblPr>
      <w:tblGrid>
        <w:gridCol w:w="4253"/>
        <w:gridCol w:w="5386"/>
      </w:tblGrid>
      <w:tr w:rsidR="004C4BBF" w:rsidRPr="00F10272" w14:paraId="60AAAA9A" w14:textId="77777777" w:rsidTr="004C4BBF">
        <w:tc>
          <w:tcPr>
            <w:tcW w:w="4253" w:type="dxa"/>
            <w:shd w:val="clear" w:color="auto" w:fill="auto"/>
          </w:tcPr>
          <w:p w14:paraId="56D3ED03" w14:textId="77777777" w:rsidR="004C4BBF" w:rsidRPr="00F10272" w:rsidRDefault="004C4BBF" w:rsidP="004E0575">
            <w:pPr>
              <w:spacing w:before="120"/>
              <w:rPr>
                <w:sz w:val="28"/>
                <w:szCs w:val="28"/>
              </w:rPr>
            </w:pPr>
          </w:p>
        </w:tc>
        <w:tc>
          <w:tcPr>
            <w:tcW w:w="5386" w:type="dxa"/>
            <w:shd w:val="clear" w:color="auto" w:fill="auto"/>
          </w:tcPr>
          <w:p w14:paraId="1B3879F0" w14:textId="77777777" w:rsidR="004C4BBF" w:rsidRPr="00F10272" w:rsidRDefault="004C4BBF" w:rsidP="004E0575">
            <w:pPr>
              <w:spacing w:before="120"/>
              <w:jc w:val="center"/>
              <w:rPr>
                <w:b/>
                <w:sz w:val="28"/>
                <w:szCs w:val="28"/>
              </w:rPr>
            </w:pPr>
            <w:r w:rsidRPr="00F10272">
              <w:rPr>
                <w:b/>
                <w:sz w:val="28"/>
                <w:szCs w:val="28"/>
              </w:rPr>
              <w:t>Đại diện hợp pháp của nhà thầu</w:t>
            </w:r>
            <w:r w:rsidRPr="00F10272">
              <w:rPr>
                <w:b/>
                <w:sz w:val="28"/>
                <w:szCs w:val="28"/>
              </w:rPr>
              <w:br/>
            </w:r>
            <w:r w:rsidRPr="00F10272">
              <w:rPr>
                <w:i/>
                <w:sz w:val="28"/>
                <w:szCs w:val="28"/>
              </w:rPr>
              <w:t>[Ghi tên, chức danh, ký tên và đóng dấu]</w:t>
            </w:r>
          </w:p>
        </w:tc>
      </w:tr>
    </w:tbl>
    <w:p w14:paraId="0E5FBB8D" w14:textId="77777777" w:rsidR="007F3884" w:rsidRPr="00F86249" w:rsidRDefault="007F3884" w:rsidP="004C4BBF">
      <w:pPr>
        <w:spacing w:before="120"/>
        <w:jc w:val="both"/>
      </w:pPr>
    </w:p>
    <w:sectPr w:rsidR="007F3884" w:rsidRPr="00F86249" w:rsidSect="00CA1AA4">
      <w:pgSz w:w="11909" w:h="16834" w:code="9"/>
      <w:pgMar w:top="1134" w:right="1134" w:bottom="1134" w:left="1134"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36FFA" w14:textId="77777777" w:rsidR="00A40F49" w:rsidRDefault="00A40F49" w:rsidP="00055591">
      <w:r>
        <w:separator/>
      </w:r>
    </w:p>
  </w:endnote>
  <w:endnote w:type="continuationSeparator" w:id="0">
    <w:p w14:paraId="4B8BF470" w14:textId="77777777" w:rsidR="00A40F49" w:rsidRDefault="00A40F49" w:rsidP="00055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F4966" w14:textId="77777777" w:rsidR="00A40F49" w:rsidRDefault="00A40F49" w:rsidP="00055591">
      <w:r>
        <w:separator/>
      </w:r>
    </w:p>
  </w:footnote>
  <w:footnote w:type="continuationSeparator" w:id="0">
    <w:p w14:paraId="77279F31" w14:textId="77777777" w:rsidR="00A40F49" w:rsidRDefault="00A40F49" w:rsidP="00055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 w15:restartNumberingAfterBreak="0">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4" w15:restartNumberingAfterBreak="0">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5" w15:restartNumberingAfterBreak="0">
    <w:nsid w:val="0000000B"/>
    <w:multiLevelType w:val="multilevel"/>
    <w:tmpl w:val="0000000A"/>
    <w:lvl w:ilvl="0">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6" w15:restartNumberingAfterBreak="0">
    <w:nsid w:val="0000000D"/>
    <w:multiLevelType w:val="multilevel"/>
    <w:tmpl w:val="0000000C"/>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7" w15:restartNumberingAfterBreak="0">
    <w:nsid w:val="0000000F"/>
    <w:multiLevelType w:val="multilevel"/>
    <w:tmpl w:val="0000000E"/>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8"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1">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2">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3">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4">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5">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6">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7">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8">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abstractNum>
  <w:abstractNum w:abstractNumId="9"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0" w15:restartNumberingAfterBreak="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1" w15:restartNumberingAfterBreak="0">
    <w:nsid w:val="00000017"/>
    <w:multiLevelType w:val="multilevel"/>
    <w:tmpl w:val="00000016"/>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2" w15:restartNumberingAfterBreak="0">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3" w15:restartNumberingAfterBreak="0">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4" w15:restartNumberingAfterBreak="0">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5"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6" w15:restartNumberingAfterBreak="0">
    <w:nsid w:val="00000021"/>
    <w:multiLevelType w:val="multilevel"/>
    <w:tmpl w:val="00000020"/>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7" w15:restartNumberingAfterBreak="0">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8" w15:restartNumberingAfterBreak="0">
    <w:nsid w:val="00000025"/>
    <w:multiLevelType w:val="multilevel"/>
    <w:tmpl w:val="00000024"/>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9" w15:restartNumberingAfterBreak="0">
    <w:nsid w:val="00000027"/>
    <w:multiLevelType w:val="multilevel"/>
    <w:tmpl w:val="00000026"/>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0" w15:restartNumberingAfterBreak="0">
    <w:nsid w:val="00000029"/>
    <w:multiLevelType w:val="multilevel"/>
    <w:tmpl w:val="00000028"/>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1" w15:restartNumberingAfterBreak="0">
    <w:nsid w:val="0000002B"/>
    <w:multiLevelType w:val="multilevel"/>
    <w:tmpl w:val="0000002A"/>
    <w:lvl w:ilvl="0">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2" w15:restartNumberingAfterBreak="0">
    <w:nsid w:val="0000002D"/>
    <w:multiLevelType w:val="multilevel"/>
    <w:tmpl w:val="0000002C"/>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3" w15:restartNumberingAfterBreak="0">
    <w:nsid w:val="0000002F"/>
    <w:multiLevelType w:val="multilevel"/>
    <w:tmpl w:val="0000002E"/>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4" w15:restartNumberingAfterBreak="0">
    <w:nsid w:val="00000031"/>
    <w:multiLevelType w:val="multilevel"/>
    <w:tmpl w:val="00000030"/>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5" w15:restartNumberingAfterBreak="0">
    <w:nsid w:val="00000033"/>
    <w:multiLevelType w:val="multilevel"/>
    <w:tmpl w:val="00000032"/>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6" w15:restartNumberingAfterBreak="0">
    <w:nsid w:val="00000035"/>
    <w:multiLevelType w:val="multilevel"/>
    <w:tmpl w:val="00000034"/>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7" w15:restartNumberingAfterBreak="0">
    <w:nsid w:val="00000037"/>
    <w:multiLevelType w:val="multilevel"/>
    <w:tmpl w:val="00000036"/>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8" w15:restartNumberingAfterBreak="0">
    <w:nsid w:val="00000039"/>
    <w:multiLevelType w:val="multilevel"/>
    <w:tmpl w:val="00000038"/>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num w:numId="1" w16cid:durableId="1567303251">
    <w:abstractNumId w:val="0"/>
  </w:num>
  <w:num w:numId="2" w16cid:durableId="1625235364">
    <w:abstractNumId w:val="1"/>
  </w:num>
  <w:num w:numId="3" w16cid:durableId="1861972129">
    <w:abstractNumId w:val="2"/>
  </w:num>
  <w:num w:numId="4" w16cid:durableId="754588606">
    <w:abstractNumId w:val="3"/>
  </w:num>
  <w:num w:numId="5" w16cid:durableId="1147745294">
    <w:abstractNumId w:val="4"/>
  </w:num>
  <w:num w:numId="6" w16cid:durableId="947808568">
    <w:abstractNumId w:val="5"/>
  </w:num>
  <w:num w:numId="7" w16cid:durableId="1288245622">
    <w:abstractNumId w:val="6"/>
  </w:num>
  <w:num w:numId="8" w16cid:durableId="1354108777">
    <w:abstractNumId w:val="7"/>
  </w:num>
  <w:num w:numId="9" w16cid:durableId="928974852">
    <w:abstractNumId w:val="8"/>
  </w:num>
  <w:num w:numId="10" w16cid:durableId="2052728038">
    <w:abstractNumId w:val="9"/>
  </w:num>
  <w:num w:numId="11" w16cid:durableId="942223938">
    <w:abstractNumId w:val="10"/>
  </w:num>
  <w:num w:numId="12" w16cid:durableId="111168916">
    <w:abstractNumId w:val="11"/>
  </w:num>
  <w:num w:numId="13" w16cid:durableId="718239676">
    <w:abstractNumId w:val="12"/>
  </w:num>
  <w:num w:numId="14" w16cid:durableId="1360544521">
    <w:abstractNumId w:val="13"/>
  </w:num>
  <w:num w:numId="15" w16cid:durableId="87968774">
    <w:abstractNumId w:val="14"/>
  </w:num>
  <w:num w:numId="16" w16cid:durableId="418990901">
    <w:abstractNumId w:val="15"/>
  </w:num>
  <w:num w:numId="17" w16cid:durableId="1937905939">
    <w:abstractNumId w:val="16"/>
  </w:num>
  <w:num w:numId="18" w16cid:durableId="1115517200">
    <w:abstractNumId w:val="17"/>
  </w:num>
  <w:num w:numId="19" w16cid:durableId="107437312">
    <w:abstractNumId w:val="18"/>
  </w:num>
  <w:num w:numId="20" w16cid:durableId="1414279221">
    <w:abstractNumId w:val="19"/>
  </w:num>
  <w:num w:numId="21" w16cid:durableId="1744060644">
    <w:abstractNumId w:val="20"/>
  </w:num>
  <w:num w:numId="22" w16cid:durableId="1719737949">
    <w:abstractNumId w:val="21"/>
  </w:num>
  <w:num w:numId="23" w16cid:durableId="1746142799">
    <w:abstractNumId w:val="22"/>
  </w:num>
  <w:num w:numId="24" w16cid:durableId="1764104918">
    <w:abstractNumId w:val="23"/>
  </w:num>
  <w:num w:numId="25" w16cid:durableId="1756826377">
    <w:abstractNumId w:val="24"/>
  </w:num>
  <w:num w:numId="26" w16cid:durableId="9113283">
    <w:abstractNumId w:val="25"/>
  </w:num>
  <w:num w:numId="27" w16cid:durableId="866722599">
    <w:abstractNumId w:val="26"/>
  </w:num>
  <w:num w:numId="28" w16cid:durableId="1319190813">
    <w:abstractNumId w:val="27"/>
  </w:num>
  <w:num w:numId="29" w16cid:durableId="6787800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6973"/>
    <w:rsid w:val="00055591"/>
    <w:rsid w:val="000964B3"/>
    <w:rsid w:val="00105680"/>
    <w:rsid w:val="00122961"/>
    <w:rsid w:val="00156E35"/>
    <w:rsid w:val="001737CA"/>
    <w:rsid w:val="001A40EF"/>
    <w:rsid w:val="0027429C"/>
    <w:rsid w:val="00312FB4"/>
    <w:rsid w:val="0033790C"/>
    <w:rsid w:val="004C4BBF"/>
    <w:rsid w:val="004F2859"/>
    <w:rsid w:val="005078F2"/>
    <w:rsid w:val="0050798B"/>
    <w:rsid w:val="005439F9"/>
    <w:rsid w:val="006D7DE3"/>
    <w:rsid w:val="00712E0E"/>
    <w:rsid w:val="00731C6D"/>
    <w:rsid w:val="007F3884"/>
    <w:rsid w:val="00911E20"/>
    <w:rsid w:val="00A40F49"/>
    <w:rsid w:val="00A77EAB"/>
    <w:rsid w:val="00AE6973"/>
    <w:rsid w:val="00BC7078"/>
    <w:rsid w:val="00CA1AA4"/>
    <w:rsid w:val="00D609B9"/>
    <w:rsid w:val="00D91B62"/>
    <w:rsid w:val="00D95632"/>
    <w:rsid w:val="00E54C07"/>
    <w:rsid w:val="00E72E8A"/>
    <w:rsid w:val="00F02B65"/>
    <w:rsid w:val="00F86249"/>
    <w:rsid w:val="00FF4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26236"/>
  <w15:docId w15:val="{27CBB09B-B004-4526-95DF-7D258A41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973"/>
    <w:pPr>
      <w:spacing w:after="0" w:line="240" w:lineRule="auto"/>
    </w:pPr>
    <w:rPr>
      <w:rFonts w:ascii="Times New Roman" w:eastAsia="Times New Roman" w:hAnsi="Times New Roman" w:cs="Times New Roman"/>
      <w:sz w:val="24"/>
      <w:szCs w:val="24"/>
    </w:rPr>
  </w:style>
  <w:style w:type="paragraph" w:styleId="Heading4">
    <w:name w:val="heading 4"/>
    <w:aliases w:val="Sub-Clause Sub-paragraph,ClauseSubSub_No&amp;Name, Sub-Clause Sub-paragraph"/>
    <w:basedOn w:val="Normal"/>
    <w:next w:val="Normal"/>
    <w:link w:val="Heading4Char"/>
    <w:qFormat/>
    <w:rsid w:val="00156E35"/>
    <w:pPr>
      <w:keepNext/>
      <w:spacing w:after="200"/>
      <w:ind w:left="1422" w:right="18" w:hanging="457"/>
      <w:jc w:val="both"/>
      <w:outlineLvl w:val="3"/>
    </w:pPr>
    <w:rPr>
      <w:b/>
      <w:bCs/>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E6973"/>
    <w:rPr>
      <w:rFonts w:ascii="Tahoma" w:hAnsi="Tahoma" w:cs="Tahoma"/>
      <w:sz w:val="16"/>
      <w:szCs w:val="16"/>
    </w:rPr>
  </w:style>
  <w:style w:type="character" w:customStyle="1" w:styleId="BalloonTextChar">
    <w:name w:val="Balloon Text Char"/>
    <w:basedOn w:val="DefaultParagraphFont"/>
    <w:link w:val="BalloonText"/>
    <w:uiPriority w:val="99"/>
    <w:semiHidden/>
    <w:rsid w:val="00AE6973"/>
    <w:rPr>
      <w:rFonts w:ascii="Tahoma" w:eastAsia="Times New Roman" w:hAnsi="Tahoma" w:cs="Tahoma"/>
      <w:sz w:val="16"/>
      <w:szCs w:val="16"/>
    </w:rPr>
  </w:style>
  <w:style w:type="character" w:styleId="FootnoteReference">
    <w:name w:val="footnote reference"/>
    <w:semiHidden/>
    <w:rsid w:val="00055591"/>
    <w:rPr>
      <w:vertAlign w:val="superscript"/>
    </w:rPr>
  </w:style>
  <w:style w:type="paragraph" w:styleId="FootnoteText">
    <w:name w:val="footnote text"/>
    <w:basedOn w:val="Normal"/>
    <w:link w:val="FootnoteTextChar"/>
    <w:semiHidden/>
    <w:rsid w:val="00055591"/>
    <w:pPr>
      <w:widowControl w:val="0"/>
    </w:pPr>
    <w:rPr>
      <w:rFonts w:ascii="Arial Unicode MS" w:eastAsia="Arial Unicode MS" w:hAnsi="Arial Unicode MS" w:cs="Arial Unicode MS"/>
      <w:color w:val="000000"/>
      <w:sz w:val="20"/>
      <w:szCs w:val="20"/>
      <w:lang w:val="vi-VN" w:eastAsia="vi-VN"/>
    </w:rPr>
  </w:style>
  <w:style w:type="character" w:customStyle="1" w:styleId="FootnoteTextChar">
    <w:name w:val="Footnote Text Char"/>
    <w:basedOn w:val="DefaultParagraphFont"/>
    <w:link w:val="FootnoteText"/>
    <w:semiHidden/>
    <w:rsid w:val="00055591"/>
    <w:rPr>
      <w:rFonts w:ascii="Arial Unicode MS" w:eastAsia="Arial Unicode MS" w:hAnsi="Arial Unicode MS" w:cs="Arial Unicode MS"/>
      <w:color w:val="000000"/>
      <w:sz w:val="20"/>
      <w:szCs w:val="20"/>
      <w:lang w:val="vi-VN" w:eastAsia="vi-VN"/>
    </w:rPr>
  </w:style>
  <w:style w:type="character" w:customStyle="1" w:styleId="Heading4Char">
    <w:name w:val="Heading 4 Char"/>
    <w:aliases w:val="Sub-Clause Sub-paragraph Char,ClauseSubSub_No&amp;Name Char, Sub-Clause Sub-paragraph Char"/>
    <w:basedOn w:val="DefaultParagraphFont"/>
    <w:link w:val="Heading4"/>
    <w:rsid w:val="00156E35"/>
    <w:rPr>
      <w:rFonts w:ascii="Times New Roman" w:eastAsia="Times New Roman" w:hAnsi="Times New Roman" w:cs="Times New Roman"/>
      <w:b/>
      <w:bCs/>
      <w:sz w:val="24"/>
      <w:szCs w:val="20"/>
      <w:lang w:val="x-none" w:eastAsia="x-none"/>
    </w:rPr>
  </w:style>
  <w:style w:type="paragraph" w:customStyle="1" w:styleId="DefaultParagraphFontParaCharCharCharCharChar">
    <w:name w:val="Default Paragraph Font Para Char Char Char Char Char"/>
    <w:autoRedefine/>
    <w:rsid w:val="00156E35"/>
    <w:pPr>
      <w:tabs>
        <w:tab w:val="left" w:pos="1152"/>
      </w:tabs>
      <w:spacing w:before="120" w:after="120" w:line="312" w:lineRule="auto"/>
    </w:pPr>
    <w:rPr>
      <w:rFonts w:ascii="Arial" w:eastAsia="Times New Roman" w:hAnsi="Arial" w:cs="Arial"/>
      <w:sz w:val="26"/>
      <w:szCs w:val="26"/>
    </w:rPr>
  </w:style>
  <w:style w:type="character" w:styleId="Hyperlink">
    <w:name w:val="Hyperlink"/>
    <w:rsid w:val="00156E35"/>
    <w:rPr>
      <w:color w:val="0066CC"/>
      <w:u w:val="single"/>
    </w:rPr>
  </w:style>
  <w:style w:type="character" w:customStyle="1" w:styleId="Vanbnnidung2">
    <w:name w:val="Van b?n n?i dung (2)_"/>
    <w:link w:val="Vanbnnidung20"/>
    <w:rsid w:val="00156E35"/>
    <w:rPr>
      <w:rFonts w:ascii="Times New Roman" w:hAnsi="Times New Roman" w:cs="Times New Roman"/>
      <w:b/>
      <w:bCs/>
      <w:spacing w:val="15"/>
      <w:sz w:val="23"/>
      <w:szCs w:val="23"/>
      <w:shd w:val="clear" w:color="auto" w:fill="FFFFFF"/>
    </w:rPr>
  </w:style>
  <w:style w:type="paragraph" w:customStyle="1" w:styleId="Vanbnnidung20">
    <w:name w:val="Van b?n n?i dung (2)"/>
    <w:basedOn w:val="Normal"/>
    <w:link w:val="Vanbnnidung2"/>
    <w:rsid w:val="00156E35"/>
    <w:pPr>
      <w:widowControl w:val="0"/>
      <w:shd w:val="clear" w:color="auto" w:fill="FFFFFF"/>
      <w:spacing w:after="360" w:line="346" w:lineRule="exact"/>
      <w:ind w:hanging="3160"/>
    </w:pPr>
    <w:rPr>
      <w:rFonts w:eastAsiaTheme="minorHAnsi"/>
      <w:b/>
      <w:bCs/>
      <w:spacing w:val="15"/>
      <w:sz w:val="23"/>
      <w:szCs w:val="23"/>
    </w:rPr>
  </w:style>
  <w:style w:type="character" w:customStyle="1" w:styleId="Vanbnnidung3">
    <w:name w:val="Van b?n n?i dung (3)_"/>
    <w:link w:val="Vanbnnidung30"/>
    <w:rsid w:val="00156E35"/>
    <w:rPr>
      <w:rFonts w:ascii="Times New Roman" w:hAnsi="Times New Roman" w:cs="Times New Roman"/>
      <w:i/>
      <w:iCs/>
      <w:sz w:val="23"/>
      <w:szCs w:val="23"/>
      <w:shd w:val="clear" w:color="auto" w:fill="FFFFFF"/>
    </w:rPr>
  </w:style>
  <w:style w:type="paragraph" w:customStyle="1" w:styleId="Vanbnnidung30">
    <w:name w:val="Van b?n n?i dung (3)"/>
    <w:basedOn w:val="Normal"/>
    <w:link w:val="Vanbnnidung3"/>
    <w:rsid w:val="00156E35"/>
    <w:pPr>
      <w:widowControl w:val="0"/>
      <w:shd w:val="clear" w:color="auto" w:fill="FFFFFF"/>
      <w:spacing w:before="360" w:after="360" w:line="240" w:lineRule="atLeast"/>
      <w:jc w:val="both"/>
    </w:pPr>
    <w:rPr>
      <w:rFonts w:eastAsiaTheme="minorHAnsi"/>
      <w:i/>
      <w:iCs/>
      <w:sz w:val="23"/>
      <w:szCs w:val="23"/>
    </w:rPr>
  </w:style>
  <w:style w:type="character" w:customStyle="1" w:styleId="Vanbnnidung3Khnginnghing">
    <w:name w:val="Van b?n n?i dung (3) + Không in nghiêng"/>
    <w:aliases w:val="Giãn cách 0 pt,Văn bản nội dung (16) + Times New Roman,6 pt2,In nghiêng4,Tiêu đề #3 + 14 pt"/>
    <w:rsid w:val="00156E35"/>
    <w:rPr>
      <w:rFonts w:ascii="Times New Roman" w:hAnsi="Times New Roman" w:cs="Times New Roman"/>
      <w:i/>
      <w:iCs/>
      <w:spacing w:val="12"/>
      <w:sz w:val="23"/>
      <w:szCs w:val="23"/>
      <w:u w:val="none"/>
    </w:rPr>
  </w:style>
  <w:style w:type="character" w:customStyle="1" w:styleId="Tiud3">
    <w:name w:val="Tiêu d? #3_"/>
    <w:link w:val="Tiud30"/>
    <w:rsid w:val="00156E35"/>
    <w:rPr>
      <w:rFonts w:ascii="Times New Roman" w:hAnsi="Times New Roman" w:cs="Times New Roman"/>
      <w:b/>
      <w:bCs/>
      <w:spacing w:val="15"/>
      <w:sz w:val="23"/>
      <w:szCs w:val="23"/>
      <w:shd w:val="clear" w:color="auto" w:fill="FFFFFF"/>
    </w:rPr>
  </w:style>
  <w:style w:type="paragraph" w:customStyle="1" w:styleId="Tiud30">
    <w:name w:val="Tiêu d? #3"/>
    <w:basedOn w:val="Normal"/>
    <w:link w:val="Tiud3"/>
    <w:rsid w:val="00156E35"/>
    <w:pPr>
      <w:widowControl w:val="0"/>
      <w:shd w:val="clear" w:color="auto" w:fill="FFFFFF"/>
      <w:spacing w:before="360" w:after="120" w:line="240" w:lineRule="atLeast"/>
      <w:jc w:val="both"/>
      <w:outlineLvl w:val="2"/>
    </w:pPr>
    <w:rPr>
      <w:rFonts w:eastAsiaTheme="minorHAnsi"/>
      <w:b/>
      <w:bCs/>
      <w:spacing w:val="15"/>
      <w:sz w:val="23"/>
      <w:szCs w:val="23"/>
    </w:rPr>
  </w:style>
  <w:style w:type="character" w:customStyle="1" w:styleId="Vanbnnidung">
    <w:name w:val="Van b?n n?i dung_"/>
    <w:link w:val="Vanbnnidung1"/>
    <w:rsid w:val="00156E35"/>
    <w:rPr>
      <w:rFonts w:ascii="Times New Roman" w:hAnsi="Times New Roman" w:cs="Times New Roman"/>
      <w:spacing w:val="12"/>
      <w:sz w:val="23"/>
      <w:szCs w:val="23"/>
      <w:shd w:val="clear" w:color="auto" w:fill="FFFFFF"/>
    </w:rPr>
  </w:style>
  <w:style w:type="paragraph" w:customStyle="1" w:styleId="Vanbnnidung1">
    <w:name w:val="Van b?n n?i dung1"/>
    <w:basedOn w:val="Normal"/>
    <w:link w:val="Vanbnnidung"/>
    <w:rsid w:val="00156E35"/>
    <w:pPr>
      <w:widowControl w:val="0"/>
      <w:shd w:val="clear" w:color="auto" w:fill="FFFFFF"/>
      <w:spacing w:before="120" w:after="60" w:line="336" w:lineRule="exact"/>
      <w:jc w:val="both"/>
    </w:pPr>
    <w:rPr>
      <w:rFonts w:eastAsiaTheme="minorHAnsi"/>
      <w:spacing w:val="12"/>
      <w:sz w:val="23"/>
      <w:szCs w:val="23"/>
    </w:rPr>
  </w:style>
  <w:style w:type="character" w:customStyle="1" w:styleId="Vanbnnidung4">
    <w:name w:val="Van b?n n?i dung (4)_"/>
    <w:link w:val="Vanbnnidung41"/>
    <w:rsid w:val="00156E35"/>
    <w:rPr>
      <w:rFonts w:ascii="Times New Roman" w:hAnsi="Times New Roman" w:cs="Times New Roman"/>
      <w:b/>
      <w:bCs/>
      <w:noProof/>
      <w:sz w:val="48"/>
      <w:szCs w:val="48"/>
      <w:shd w:val="clear" w:color="auto" w:fill="FFFFFF"/>
    </w:rPr>
  </w:style>
  <w:style w:type="paragraph" w:customStyle="1" w:styleId="Vanbnnidung41">
    <w:name w:val="Van b?n n?i dung (4)1"/>
    <w:basedOn w:val="Normal"/>
    <w:link w:val="Vanbnnidung4"/>
    <w:rsid w:val="00156E35"/>
    <w:pPr>
      <w:widowControl w:val="0"/>
      <w:shd w:val="clear" w:color="auto" w:fill="FFFFFF"/>
      <w:spacing w:before="240" w:line="240" w:lineRule="atLeast"/>
      <w:jc w:val="right"/>
    </w:pPr>
    <w:rPr>
      <w:rFonts w:eastAsiaTheme="minorHAnsi"/>
      <w:b/>
      <w:bCs/>
      <w:noProof/>
      <w:sz w:val="48"/>
      <w:szCs w:val="48"/>
    </w:rPr>
  </w:style>
  <w:style w:type="character" w:customStyle="1" w:styleId="Vanbnnidung40">
    <w:name w:val="Van b?n n?i dung (4)"/>
    <w:basedOn w:val="Vanbnnidung4"/>
    <w:rsid w:val="00156E35"/>
    <w:rPr>
      <w:rFonts w:ascii="Times New Roman" w:hAnsi="Times New Roman" w:cs="Times New Roman"/>
      <w:b/>
      <w:bCs/>
      <w:noProof/>
      <w:sz w:val="48"/>
      <w:szCs w:val="48"/>
      <w:shd w:val="clear" w:color="auto" w:fill="FFFFFF"/>
    </w:rPr>
  </w:style>
  <w:style w:type="character" w:customStyle="1" w:styleId="utranghocchntrang2">
    <w:name w:val="Ð?u trang ho?c chân trang (2)_"/>
    <w:link w:val="utranghocchntrang20"/>
    <w:rsid w:val="00156E35"/>
    <w:rPr>
      <w:rFonts w:ascii="Arial Narrow" w:hAnsi="Arial Narrow" w:cs="Arial Narrow"/>
      <w:spacing w:val="14"/>
      <w:sz w:val="21"/>
      <w:szCs w:val="21"/>
      <w:shd w:val="clear" w:color="auto" w:fill="FFFFFF"/>
    </w:rPr>
  </w:style>
  <w:style w:type="paragraph" w:customStyle="1" w:styleId="utranghocchntrang20">
    <w:name w:val="Ð?u trang ho?c chân trang (2)"/>
    <w:basedOn w:val="Normal"/>
    <w:link w:val="utranghocchntrang2"/>
    <w:rsid w:val="00156E35"/>
    <w:pPr>
      <w:widowControl w:val="0"/>
      <w:shd w:val="clear" w:color="auto" w:fill="FFFFFF"/>
      <w:spacing w:line="240" w:lineRule="atLeast"/>
    </w:pPr>
    <w:rPr>
      <w:rFonts w:ascii="Arial Narrow" w:eastAsiaTheme="minorHAnsi" w:hAnsi="Arial Narrow" w:cs="Arial Narrow"/>
      <w:spacing w:val="14"/>
      <w:sz w:val="21"/>
      <w:szCs w:val="21"/>
    </w:rPr>
  </w:style>
  <w:style w:type="character" w:customStyle="1" w:styleId="VanbnnidungInnghing">
    <w:name w:val="Van b?n n?i dung + In nghiêng"/>
    <w:aliases w:val="Giãn cách 0 pt12"/>
    <w:rsid w:val="00156E35"/>
    <w:rPr>
      <w:rFonts w:ascii="Times New Roman" w:hAnsi="Times New Roman" w:cs="Times New Roman"/>
      <w:i/>
      <w:iCs/>
      <w:spacing w:val="0"/>
      <w:sz w:val="23"/>
      <w:szCs w:val="23"/>
      <w:u w:val="none"/>
    </w:rPr>
  </w:style>
  <w:style w:type="character" w:customStyle="1" w:styleId="utranghocchntrang">
    <w:name w:val="Ð?u trang ho?c chân trang_"/>
    <w:link w:val="utranghocchntrang0"/>
    <w:rsid w:val="00156E35"/>
    <w:rPr>
      <w:rFonts w:ascii="Times New Roman" w:hAnsi="Times New Roman" w:cs="Times New Roman"/>
      <w:spacing w:val="7"/>
      <w:sz w:val="23"/>
      <w:szCs w:val="23"/>
      <w:shd w:val="clear" w:color="auto" w:fill="FFFFFF"/>
    </w:rPr>
  </w:style>
  <w:style w:type="paragraph" w:customStyle="1" w:styleId="utranghocchntrang0">
    <w:name w:val="Ð?u trang ho?c chân trang"/>
    <w:basedOn w:val="Normal"/>
    <w:link w:val="utranghocchntrang"/>
    <w:rsid w:val="00156E35"/>
    <w:pPr>
      <w:widowControl w:val="0"/>
      <w:shd w:val="clear" w:color="auto" w:fill="FFFFFF"/>
      <w:spacing w:line="240" w:lineRule="atLeast"/>
    </w:pPr>
    <w:rPr>
      <w:rFonts w:eastAsiaTheme="minorHAnsi"/>
      <w:spacing w:val="7"/>
      <w:sz w:val="23"/>
      <w:szCs w:val="23"/>
    </w:rPr>
  </w:style>
  <w:style w:type="character" w:customStyle="1" w:styleId="Tiud2">
    <w:name w:val="Tiêu d? #2_"/>
    <w:link w:val="Tiud20"/>
    <w:rsid w:val="00156E35"/>
    <w:rPr>
      <w:rFonts w:ascii="Times New Roman" w:hAnsi="Times New Roman" w:cs="Times New Roman"/>
      <w:b/>
      <w:bCs/>
      <w:spacing w:val="15"/>
      <w:sz w:val="23"/>
      <w:szCs w:val="23"/>
      <w:shd w:val="clear" w:color="auto" w:fill="FFFFFF"/>
    </w:rPr>
  </w:style>
  <w:style w:type="paragraph" w:customStyle="1" w:styleId="Tiud20">
    <w:name w:val="Tiêu d? #2"/>
    <w:basedOn w:val="Normal"/>
    <w:link w:val="Tiud2"/>
    <w:rsid w:val="00156E35"/>
    <w:pPr>
      <w:widowControl w:val="0"/>
      <w:shd w:val="clear" w:color="auto" w:fill="FFFFFF"/>
      <w:spacing w:before="60" w:after="120" w:line="240" w:lineRule="atLeast"/>
      <w:outlineLvl w:val="1"/>
    </w:pPr>
    <w:rPr>
      <w:rFonts w:eastAsiaTheme="minorHAnsi"/>
      <w:b/>
      <w:bCs/>
      <w:spacing w:val="15"/>
      <w:sz w:val="23"/>
      <w:szCs w:val="23"/>
    </w:rPr>
  </w:style>
  <w:style w:type="character" w:customStyle="1" w:styleId="VanbnnidungInnghing5">
    <w:name w:val="Van b?n n?i dung + In nghiêng5"/>
    <w:aliases w:val="Giãn cách 0 pt11"/>
    <w:rsid w:val="00156E35"/>
    <w:rPr>
      <w:rFonts w:ascii="Times New Roman" w:hAnsi="Times New Roman" w:cs="Times New Roman"/>
      <w:i/>
      <w:iCs/>
      <w:noProof/>
      <w:spacing w:val="0"/>
      <w:sz w:val="23"/>
      <w:szCs w:val="23"/>
      <w:u w:val="none"/>
    </w:rPr>
  </w:style>
  <w:style w:type="character" w:customStyle="1" w:styleId="Vanbnnidung5">
    <w:name w:val="Van b?n n?i dung (5)_"/>
    <w:link w:val="Vanbnnidung50"/>
    <w:rsid w:val="00156E35"/>
    <w:rPr>
      <w:rFonts w:ascii="Arial Narrow" w:hAnsi="Arial Narrow" w:cs="Arial Narrow"/>
      <w:sz w:val="10"/>
      <w:szCs w:val="10"/>
      <w:shd w:val="clear" w:color="auto" w:fill="FFFFFF"/>
    </w:rPr>
  </w:style>
  <w:style w:type="paragraph" w:customStyle="1" w:styleId="Vanbnnidung50">
    <w:name w:val="Van b?n n?i dung (5)"/>
    <w:basedOn w:val="Normal"/>
    <w:link w:val="Vanbnnidung5"/>
    <w:rsid w:val="00156E35"/>
    <w:pPr>
      <w:widowControl w:val="0"/>
      <w:shd w:val="clear" w:color="auto" w:fill="FFFFFF"/>
      <w:spacing w:after="60" w:line="240" w:lineRule="atLeast"/>
      <w:jc w:val="both"/>
    </w:pPr>
    <w:rPr>
      <w:rFonts w:ascii="Arial Narrow" w:eastAsiaTheme="minorHAnsi" w:hAnsi="Arial Narrow" w:cs="Arial Narrow"/>
      <w:sz w:val="10"/>
      <w:szCs w:val="10"/>
    </w:rPr>
  </w:style>
  <w:style w:type="character" w:customStyle="1" w:styleId="Vanbnnidung0">
    <w:name w:val="Van b?n n?i dung"/>
    <w:basedOn w:val="Vanbnnidung"/>
    <w:rsid w:val="00156E35"/>
    <w:rPr>
      <w:rFonts w:ascii="Times New Roman" w:hAnsi="Times New Roman" w:cs="Times New Roman"/>
      <w:spacing w:val="12"/>
      <w:sz w:val="23"/>
      <w:szCs w:val="23"/>
      <w:shd w:val="clear" w:color="auto" w:fill="FFFFFF"/>
    </w:rPr>
  </w:style>
  <w:style w:type="character" w:customStyle="1" w:styleId="VanbnnidungInnghing4">
    <w:name w:val="Van b?n n?i dung + In nghiêng4"/>
    <w:aliases w:val="Giãn cách 0 pt10"/>
    <w:rsid w:val="00156E35"/>
    <w:rPr>
      <w:rFonts w:ascii="Times New Roman" w:hAnsi="Times New Roman" w:cs="Times New Roman"/>
      <w:i/>
      <w:iCs/>
      <w:spacing w:val="0"/>
      <w:sz w:val="23"/>
      <w:szCs w:val="23"/>
      <w:u w:val="none"/>
    </w:rPr>
  </w:style>
  <w:style w:type="character" w:customStyle="1" w:styleId="VanbnnidungInnghing3">
    <w:name w:val="Van b?n n?i dung + In nghiêng3"/>
    <w:aliases w:val="Giãn cách 0 pt9"/>
    <w:rsid w:val="00156E35"/>
    <w:rPr>
      <w:rFonts w:ascii="Times New Roman" w:hAnsi="Times New Roman" w:cs="Times New Roman"/>
      <w:i/>
      <w:iCs/>
      <w:spacing w:val="12"/>
      <w:sz w:val="23"/>
      <w:szCs w:val="23"/>
      <w:u w:val="none"/>
    </w:rPr>
  </w:style>
  <w:style w:type="character" w:customStyle="1" w:styleId="Tiud1">
    <w:name w:val="Tiêu d? #1_"/>
    <w:link w:val="Tiud11"/>
    <w:rsid w:val="00156E35"/>
    <w:rPr>
      <w:rFonts w:ascii="Book Antiqua" w:hAnsi="Book Antiqua" w:cs="Book Antiqua"/>
      <w:b/>
      <w:bCs/>
      <w:i/>
      <w:iCs/>
      <w:noProof/>
      <w:sz w:val="56"/>
      <w:szCs w:val="56"/>
      <w:shd w:val="clear" w:color="auto" w:fill="FFFFFF"/>
    </w:rPr>
  </w:style>
  <w:style w:type="paragraph" w:customStyle="1" w:styleId="Tiud11">
    <w:name w:val="Tiêu d? #11"/>
    <w:basedOn w:val="Normal"/>
    <w:link w:val="Tiud1"/>
    <w:rsid w:val="00156E35"/>
    <w:pPr>
      <w:widowControl w:val="0"/>
      <w:shd w:val="clear" w:color="auto" w:fill="FFFFFF"/>
      <w:spacing w:before="240" w:line="240" w:lineRule="atLeast"/>
      <w:jc w:val="right"/>
      <w:outlineLvl w:val="0"/>
    </w:pPr>
    <w:rPr>
      <w:rFonts w:ascii="Book Antiqua" w:eastAsiaTheme="minorHAnsi" w:hAnsi="Book Antiqua" w:cs="Book Antiqua"/>
      <w:b/>
      <w:bCs/>
      <w:i/>
      <w:iCs/>
      <w:noProof/>
      <w:sz w:val="56"/>
      <w:szCs w:val="56"/>
    </w:rPr>
  </w:style>
  <w:style w:type="character" w:customStyle="1" w:styleId="Tiud10">
    <w:name w:val="Tiêu d? #1"/>
    <w:basedOn w:val="Tiud1"/>
    <w:rsid w:val="00156E35"/>
    <w:rPr>
      <w:rFonts w:ascii="Book Antiqua" w:hAnsi="Book Antiqua" w:cs="Book Antiqua"/>
      <w:b/>
      <w:bCs/>
      <w:i/>
      <w:iCs/>
      <w:noProof/>
      <w:sz w:val="56"/>
      <w:szCs w:val="56"/>
      <w:shd w:val="clear" w:color="auto" w:fill="FFFFFF"/>
    </w:rPr>
  </w:style>
  <w:style w:type="character" w:customStyle="1" w:styleId="Tiud12">
    <w:name w:val="Tiêu d? #1 (2)_"/>
    <w:link w:val="Tiud121"/>
    <w:rsid w:val="00156E35"/>
    <w:rPr>
      <w:rFonts w:ascii="Bookman Old Style" w:hAnsi="Bookman Old Style" w:cs="Bookman Old Style"/>
      <w:i/>
      <w:iCs/>
      <w:noProof/>
      <w:sz w:val="59"/>
      <w:szCs w:val="59"/>
      <w:shd w:val="clear" w:color="auto" w:fill="FFFFFF"/>
    </w:rPr>
  </w:style>
  <w:style w:type="paragraph" w:customStyle="1" w:styleId="Tiud121">
    <w:name w:val="Tiêu d? #1 (2)1"/>
    <w:basedOn w:val="Normal"/>
    <w:link w:val="Tiud12"/>
    <w:rsid w:val="00156E35"/>
    <w:pPr>
      <w:widowControl w:val="0"/>
      <w:shd w:val="clear" w:color="auto" w:fill="FFFFFF"/>
      <w:spacing w:line="240" w:lineRule="atLeast"/>
      <w:jc w:val="right"/>
      <w:outlineLvl w:val="0"/>
    </w:pPr>
    <w:rPr>
      <w:rFonts w:ascii="Bookman Old Style" w:eastAsiaTheme="minorHAnsi" w:hAnsi="Bookman Old Style" w:cs="Bookman Old Style"/>
      <w:i/>
      <w:iCs/>
      <w:noProof/>
      <w:sz w:val="59"/>
      <w:szCs w:val="59"/>
    </w:rPr>
  </w:style>
  <w:style w:type="character" w:customStyle="1" w:styleId="Tiud120">
    <w:name w:val="Tiêu d? #1 (2)"/>
    <w:basedOn w:val="Tiud12"/>
    <w:rsid w:val="00156E35"/>
    <w:rPr>
      <w:rFonts w:ascii="Bookman Old Style" w:hAnsi="Bookman Old Style" w:cs="Bookman Old Style"/>
      <w:i/>
      <w:iCs/>
      <w:noProof/>
      <w:sz w:val="59"/>
      <w:szCs w:val="59"/>
      <w:shd w:val="clear" w:color="auto" w:fill="FFFFFF"/>
    </w:rPr>
  </w:style>
  <w:style w:type="character" w:customStyle="1" w:styleId="Vanbnnidung29pt">
    <w:name w:val="Van b?n n?i dung (2) + 9 pt"/>
    <w:aliases w:val="Không in d?m,Giãn cách 0 pt8"/>
    <w:rsid w:val="00156E35"/>
    <w:rPr>
      <w:rFonts w:ascii="Times New Roman" w:hAnsi="Times New Roman" w:cs="Times New Roman"/>
      <w:b/>
      <w:bCs/>
      <w:spacing w:val="15"/>
      <w:sz w:val="18"/>
      <w:szCs w:val="18"/>
      <w:u w:val="none"/>
    </w:rPr>
  </w:style>
  <w:style w:type="character" w:customStyle="1" w:styleId="VanbnnidungInnghing2">
    <w:name w:val="Van b?n n?i dung + In nghiêng2"/>
    <w:aliases w:val="Giãn cách 0 pt7"/>
    <w:rsid w:val="00156E35"/>
    <w:rPr>
      <w:rFonts w:ascii="Times New Roman" w:hAnsi="Times New Roman" w:cs="Times New Roman"/>
      <w:i/>
      <w:iCs/>
      <w:spacing w:val="12"/>
      <w:sz w:val="23"/>
      <w:szCs w:val="23"/>
      <w:u w:val="none"/>
      <w:lang w:val="en-US" w:eastAsia="en-US"/>
    </w:rPr>
  </w:style>
  <w:style w:type="character" w:customStyle="1" w:styleId="Vanbnnidung2Khngindm">
    <w:name w:val="Van b?n n?i dung (2) + Không in d?m"/>
    <w:aliases w:val="Giãn cách 1 pt,Văn bản nội dung (2) + Franklin Gothic Heavy,10 pt,Không in nghiêng14"/>
    <w:rsid w:val="00156E35"/>
    <w:rPr>
      <w:rFonts w:ascii="Times New Roman" w:hAnsi="Times New Roman" w:cs="Times New Roman"/>
      <w:b/>
      <w:bCs/>
      <w:spacing w:val="20"/>
      <w:sz w:val="23"/>
      <w:szCs w:val="23"/>
      <w:u w:val="none"/>
    </w:rPr>
  </w:style>
  <w:style w:type="character" w:customStyle="1" w:styleId="Vanbnnidung6">
    <w:name w:val="Van b?n n?i dung (6)_"/>
    <w:link w:val="Vanbnnidung61"/>
    <w:rsid w:val="00156E35"/>
    <w:rPr>
      <w:rFonts w:ascii="Times New Roman" w:hAnsi="Times New Roman" w:cs="Times New Roman"/>
      <w:b/>
      <w:bCs/>
      <w:noProof/>
      <w:sz w:val="46"/>
      <w:szCs w:val="46"/>
      <w:shd w:val="clear" w:color="auto" w:fill="FFFFFF"/>
    </w:rPr>
  </w:style>
  <w:style w:type="paragraph" w:customStyle="1" w:styleId="Vanbnnidung61">
    <w:name w:val="Van b?n n?i dung (6)1"/>
    <w:basedOn w:val="Normal"/>
    <w:link w:val="Vanbnnidung6"/>
    <w:rsid w:val="00156E35"/>
    <w:pPr>
      <w:widowControl w:val="0"/>
      <w:shd w:val="clear" w:color="auto" w:fill="FFFFFF"/>
      <w:spacing w:line="240" w:lineRule="atLeast"/>
      <w:jc w:val="right"/>
    </w:pPr>
    <w:rPr>
      <w:rFonts w:eastAsiaTheme="minorHAnsi"/>
      <w:b/>
      <w:bCs/>
      <w:noProof/>
      <w:sz w:val="46"/>
      <w:szCs w:val="46"/>
    </w:rPr>
  </w:style>
  <w:style w:type="character" w:customStyle="1" w:styleId="Vanbnnidung60">
    <w:name w:val="Van b?n n?i dung (6)"/>
    <w:basedOn w:val="Vanbnnidung6"/>
    <w:rsid w:val="00156E35"/>
    <w:rPr>
      <w:rFonts w:ascii="Times New Roman" w:hAnsi="Times New Roman" w:cs="Times New Roman"/>
      <w:b/>
      <w:bCs/>
      <w:noProof/>
      <w:sz w:val="46"/>
      <w:szCs w:val="46"/>
      <w:shd w:val="clear" w:color="auto" w:fill="FFFFFF"/>
    </w:rPr>
  </w:style>
  <w:style w:type="character" w:customStyle="1" w:styleId="Vanbnnidung2Khngindm1">
    <w:name w:val="Van b?n n?i dung (2) + Không in d?m1"/>
    <w:aliases w:val="Giãn cách 0 pt6"/>
    <w:rsid w:val="00156E35"/>
    <w:rPr>
      <w:rFonts w:ascii="Times New Roman" w:hAnsi="Times New Roman" w:cs="Times New Roman"/>
      <w:b/>
      <w:bCs/>
      <w:spacing w:val="12"/>
      <w:sz w:val="23"/>
      <w:szCs w:val="23"/>
      <w:u w:val="none"/>
      <w:lang w:val="en-US" w:eastAsia="en-US"/>
    </w:rPr>
  </w:style>
  <w:style w:type="character" w:customStyle="1" w:styleId="Vanbnnidung135pt">
    <w:name w:val="Van b?n n?i dung + 13.5 pt"/>
    <w:aliases w:val="Giãn cách 0 pt5"/>
    <w:rsid w:val="00156E35"/>
    <w:rPr>
      <w:rFonts w:ascii="Times New Roman" w:hAnsi="Times New Roman" w:cs="Times New Roman"/>
      <w:spacing w:val="11"/>
      <w:sz w:val="27"/>
      <w:szCs w:val="27"/>
      <w:u w:val="none"/>
    </w:rPr>
  </w:style>
  <w:style w:type="character" w:customStyle="1" w:styleId="Vanbnnidung9pt">
    <w:name w:val="Van b?n n?i dung + 9 pt"/>
    <w:aliases w:val="Giãn cách 0 pt4"/>
    <w:rsid w:val="00156E35"/>
    <w:rPr>
      <w:rFonts w:ascii="Times New Roman" w:hAnsi="Times New Roman" w:cs="Times New Roman"/>
      <w:spacing w:val="12"/>
      <w:sz w:val="18"/>
      <w:szCs w:val="18"/>
      <w:u w:val="none"/>
    </w:rPr>
  </w:style>
  <w:style w:type="character" w:customStyle="1" w:styleId="VanbnnidungInnghing1">
    <w:name w:val="Van b?n n?i dung + In nghiêng1"/>
    <w:aliases w:val="Giãn cách 0 pt3"/>
    <w:rsid w:val="00156E35"/>
    <w:rPr>
      <w:rFonts w:ascii="Times New Roman" w:hAnsi="Times New Roman" w:cs="Times New Roman"/>
      <w:i/>
      <w:iCs/>
      <w:noProof/>
      <w:spacing w:val="12"/>
      <w:sz w:val="23"/>
      <w:szCs w:val="23"/>
      <w:u w:val="none"/>
    </w:rPr>
  </w:style>
  <w:style w:type="character" w:customStyle="1" w:styleId="Vanbnnidung6pt">
    <w:name w:val="Van b?n n?i dung + 6 pt"/>
    <w:aliases w:val="In nghiêng,Giãn cách 0 pt2,T? l? 150%,Văn bản nội dung (6) + In đậm1,Văn bản nội dung (2) + Book Antiqua,6 pt1,Không in nghiêng7,Văn bản nội dung (2) + 7 pt,Văn bản nội dung (19) + Không in đậm,Văn bản nội dung (12) + 7 pt"/>
    <w:rsid w:val="00156E35"/>
    <w:rPr>
      <w:rFonts w:ascii="Times New Roman" w:hAnsi="Times New Roman" w:cs="Times New Roman"/>
      <w:i/>
      <w:iCs/>
      <w:spacing w:val="0"/>
      <w:w w:val="150"/>
      <w:sz w:val="12"/>
      <w:szCs w:val="12"/>
      <w:u w:val="none"/>
    </w:rPr>
  </w:style>
  <w:style w:type="character" w:customStyle="1" w:styleId="Vanbnnidung7">
    <w:name w:val="Van b?n n?i dung (7)_"/>
    <w:link w:val="Vanbnnidung70"/>
    <w:rsid w:val="00156E35"/>
    <w:rPr>
      <w:rFonts w:ascii="Times New Roman" w:hAnsi="Times New Roman" w:cs="Times New Roman"/>
      <w:i/>
      <w:iCs/>
      <w:spacing w:val="1"/>
      <w:sz w:val="23"/>
      <w:szCs w:val="23"/>
      <w:shd w:val="clear" w:color="auto" w:fill="FFFFFF"/>
    </w:rPr>
  </w:style>
  <w:style w:type="paragraph" w:customStyle="1" w:styleId="Vanbnnidung70">
    <w:name w:val="Van b?n n?i dung (7)"/>
    <w:basedOn w:val="Normal"/>
    <w:link w:val="Vanbnnidung7"/>
    <w:rsid w:val="00156E35"/>
    <w:pPr>
      <w:widowControl w:val="0"/>
      <w:shd w:val="clear" w:color="auto" w:fill="FFFFFF"/>
      <w:spacing w:before="360" w:line="254" w:lineRule="exact"/>
      <w:jc w:val="both"/>
    </w:pPr>
    <w:rPr>
      <w:rFonts w:eastAsiaTheme="minorHAnsi"/>
      <w:i/>
      <w:iCs/>
      <w:spacing w:val="1"/>
      <w:sz w:val="23"/>
      <w:szCs w:val="23"/>
    </w:rPr>
  </w:style>
  <w:style w:type="character" w:customStyle="1" w:styleId="Vanbnnidung8">
    <w:name w:val="Van b?n n?i dung (8)_"/>
    <w:link w:val="Vanbnnidung80"/>
    <w:rsid w:val="00156E35"/>
    <w:rPr>
      <w:rFonts w:ascii="Times New Roman" w:hAnsi="Times New Roman" w:cs="Times New Roman"/>
      <w:spacing w:val="6"/>
      <w:sz w:val="18"/>
      <w:szCs w:val="18"/>
      <w:shd w:val="clear" w:color="auto" w:fill="FFFFFF"/>
    </w:rPr>
  </w:style>
  <w:style w:type="paragraph" w:customStyle="1" w:styleId="Vanbnnidung80">
    <w:name w:val="Van b?n n?i dung (8)"/>
    <w:basedOn w:val="Normal"/>
    <w:link w:val="Vanbnnidung8"/>
    <w:rsid w:val="00156E35"/>
    <w:pPr>
      <w:widowControl w:val="0"/>
      <w:shd w:val="clear" w:color="auto" w:fill="FFFFFF"/>
      <w:spacing w:line="254" w:lineRule="exact"/>
      <w:jc w:val="both"/>
    </w:pPr>
    <w:rPr>
      <w:rFonts w:eastAsiaTheme="minorHAnsi"/>
      <w:spacing w:val="6"/>
      <w:sz w:val="18"/>
      <w:szCs w:val="18"/>
    </w:rPr>
  </w:style>
  <w:style w:type="character" w:customStyle="1" w:styleId="Vanbnnidung84pt">
    <w:name w:val="Van b?n n?i dung (8) + 4 pt"/>
    <w:aliases w:val="In nghiêng1,Giãn cách 0 pt1,Văn bản nội dung (2) + 4,5 pt1,Không in nghiêng3,Văn bản nội dung (5) + Không in đậm,Văn bản nội dung (19) + 14 pt,Chú thích bảng (10) + 13 pt,Văn bản nội dung (22) + 8 pt"/>
    <w:rsid w:val="00156E35"/>
    <w:rPr>
      <w:rFonts w:ascii="Times New Roman" w:hAnsi="Times New Roman" w:cs="Times New Roman"/>
      <w:i/>
      <w:iCs/>
      <w:noProof/>
      <w:spacing w:val="0"/>
      <w:sz w:val="8"/>
      <w:szCs w:val="8"/>
      <w:u w:val="none"/>
    </w:rPr>
  </w:style>
  <w:style w:type="character" w:customStyle="1" w:styleId="Chthchnh">
    <w:name w:val="Chú thích ?nh_"/>
    <w:link w:val="Chthchnh0"/>
    <w:rsid w:val="00156E35"/>
    <w:rPr>
      <w:rFonts w:ascii="Times New Roman" w:hAnsi="Times New Roman" w:cs="Times New Roman"/>
      <w:b/>
      <w:bCs/>
      <w:spacing w:val="15"/>
      <w:sz w:val="23"/>
      <w:szCs w:val="23"/>
      <w:shd w:val="clear" w:color="auto" w:fill="FFFFFF"/>
    </w:rPr>
  </w:style>
  <w:style w:type="paragraph" w:customStyle="1" w:styleId="Chthchnh0">
    <w:name w:val="Chú thích ?nh"/>
    <w:basedOn w:val="Normal"/>
    <w:link w:val="Chthchnh"/>
    <w:rsid w:val="00156E35"/>
    <w:pPr>
      <w:widowControl w:val="0"/>
      <w:shd w:val="clear" w:color="auto" w:fill="FFFFFF"/>
      <w:spacing w:line="240" w:lineRule="atLeast"/>
    </w:pPr>
    <w:rPr>
      <w:rFonts w:eastAsiaTheme="minorHAnsi"/>
      <w:b/>
      <w:bCs/>
      <w:spacing w:val="15"/>
      <w:sz w:val="23"/>
      <w:szCs w:val="23"/>
    </w:rPr>
  </w:style>
  <w:style w:type="paragraph" w:styleId="Header">
    <w:name w:val="header"/>
    <w:basedOn w:val="Normal"/>
    <w:link w:val="HeaderChar"/>
    <w:rsid w:val="00156E35"/>
    <w:pPr>
      <w:widowControl w:val="0"/>
      <w:tabs>
        <w:tab w:val="center" w:pos="4320"/>
        <w:tab w:val="right" w:pos="8640"/>
      </w:tabs>
    </w:pPr>
    <w:rPr>
      <w:rFonts w:ascii="Courier New" w:eastAsia="Courier New" w:hAnsi="Courier New" w:cs="Courier New"/>
      <w:color w:val="000000"/>
      <w:lang w:val="vi-VN" w:eastAsia="vi-VN"/>
    </w:rPr>
  </w:style>
  <w:style w:type="character" w:customStyle="1" w:styleId="HeaderChar">
    <w:name w:val="Header Char"/>
    <w:basedOn w:val="DefaultParagraphFont"/>
    <w:link w:val="Header"/>
    <w:rsid w:val="00156E35"/>
    <w:rPr>
      <w:rFonts w:ascii="Courier New" w:eastAsia="Courier New" w:hAnsi="Courier New" w:cs="Courier New"/>
      <w:color w:val="000000"/>
      <w:sz w:val="24"/>
      <w:szCs w:val="24"/>
      <w:lang w:val="vi-VN" w:eastAsia="vi-VN"/>
    </w:rPr>
  </w:style>
  <w:style w:type="paragraph" w:styleId="Footer">
    <w:name w:val="footer"/>
    <w:basedOn w:val="Normal"/>
    <w:link w:val="FooterChar"/>
    <w:rsid w:val="00156E35"/>
    <w:pPr>
      <w:widowControl w:val="0"/>
      <w:tabs>
        <w:tab w:val="center" w:pos="4320"/>
        <w:tab w:val="right" w:pos="8640"/>
      </w:tabs>
    </w:pPr>
    <w:rPr>
      <w:rFonts w:ascii="Courier New" w:eastAsia="Courier New" w:hAnsi="Courier New" w:cs="Courier New"/>
      <w:color w:val="000000"/>
      <w:lang w:val="vi-VN" w:eastAsia="vi-VN"/>
    </w:rPr>
  </w:style>
  <w:style w:type="character" w:customStyle="1" w:styleId="FooterChar">
    <w:name w:val="Footer Char"/>
    <w:basedOn w:val="DefaultParagraphFont"/>
    <w:link w:val="Footer"/>
    <w:rsid w:val="00156E35"/>
    <w:rPr>
      <w:rFonts w:ascii="Courier New" w:eastAsia="Courier New" w:hAnsi="Courier New" w:cs="Courier New"/>
      <w:color w:val="000000"/>
      <w:sz w:val="24"/>
      <w:szCs w:val="24"/>
      <w:lang w:val="vi-VN" w:eastAsia="vi-VN"/>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156E3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rsid w:val="00156E35"/>
    <w:pPr>
      <w:spacing w:after="160" w:line="240" w:lineRule="exact"/>
    </w:pPr>
    <w:rPr>
      <w:rFonts w:ascii="Verdana" w:hAnsi="Verdana" w:cs="Verdana"/>
      <w:sz w:val="20"/>
      <w:szCs w:val="20"/>
    </w:rPr>
  </w:style>
  <w:style w:type="character" w:customStyle="1" w:styleId="Tiu3">
    <w:name w:val="Tiêu đề #3_"/>
    <w:link w:val="Tiu30"/>
    <w:rsid w:val="00156E35"/>
    <w:rPr>
      <w:b/>
      <w:bCs/>
      <w:sz w:val="26"/>
      <w:szCs w:val="26"/>
      <w:shd w:val="clear" w:color="auto" w:fill="FFFFFF"/>
    </w:rPr>
  </w:style>
  <w:style w:type="paragraph" w:customStyle="1" w:styleId="Tiu30">
    <w:name w:val="Tiêu đề #3"/>
    <w:basedOn w:val="Normal"/>
    <w:link w:val="Tiu3"/>
    <w:rsid w:val="00156E35"/>
    <w:pPr>
      <w:widowControl w:val="0"/>
      <w:shd w:val="clear" w:color="auto" w:fill="FFFFFF"/>
      <w:spacing w:line="322" w:lineRule="exact"/>
      <w:jc w:val="center"/>
      <w:outlineLvl w:val="2"/>
    </w:pPr>
    <w:rPr>
      <w:rFonts w:asciiTheme="minorHAnsi" w:eastAsiaTheme="minorHAnsi" w:hAnsiTheme="minorHAnsi" w:cstheme="minorBidi"/>
      <w:b/>
      <w:bCs/>
      <w:sz w:val="26"/>
      <w:szCs w:val="26"/>
    </w:rPr>
  </w:style>
  <w:style w:type="character" w:customStyle="1" w:styleId="Vnbnnidung2">
    <w:name w:val="Văn bản nội dung (2)_"/>
    <w:link w:val="Vnbnnidung21"/>
    <w:rsid w:val="00156E35"/>
    <w:rPr>
      <w:i/>
      <w:iCs/>
      <w:sz w:val="26"/>
      <w:szCs w:val="26"/>
      <w:shd w:val="clear" w:color="auto" w:fill="FFFFFF"/>
    </w:rPr>
  </w:style>
  <w:style w:type="paragraph" w:customStyle="1" w:styleId="Vnbnnidung21">
    <w:name w:val="Văn bản nội dung (2)1"/>
    <w:basedOn w:val="Normal"/>
    <w:link w:val="Vnbnnidung2"/>
    <w:rsid w:val="00156E35"/>
    <w:pPr>
      <w:widowControl w:val="0"/>
      <w:shd w:val="clear" w:color="auto" w:fill="FFFFFF"/>
      <w:spacing w:line="240" w:lineRule="atLeast"/>
      <w:ind w:hanging="380"/>
      <w:jc w:val="right"/>
    </w:pPr>
    <w:rPr>
      <w:rFonts w:asciiTheme="minorHAnsi" w:eastAsiaTheme="minorHAnsi" w:hAnsiTheme="minorHAnsi" w:cstheme="minorBidi"/>
      <w:i/>
      <w:iCs/>
      <w:sz w:val="26"/>
      <w:szCs w:val="26"/>
    </w:rPr>
  </w:style>
  <w:style w:type="character" w:customStyle="1" w:styleId="Vnbnnidung2Inm">
    <w:name w:val="Văn bản nội dung (2) + In đậm"/>
    <w:aliases w:val="Không in nghiêng,Văn bản nội dung (4) + In đậm,Văn bản nội dung (6) + 9 pt,Văn bản nội dung (10) + In đậm"/>
    <w:rsid w:val="00156E35"/>
    <w:rPr>
      <w:b/>
      <w:bCs/>
      <w:i/>
      <w:iCs/>
      <w:sz w:val="26"/>
      <w:szCs w:val="26"/>
      <w:lang w:bidi="ar-SA"/>
    </w:rPr>
  </w:style>
  <w:style w:type="character" w:customStyle="1" w:styleId="Vnbnnidung2Khnginnghing">
    <w:name w:val="Văn bản nội dung (2) + Không in nghiêng"/>
    <w:basedOn w:val="Vnbnnidung2"/>
    <w:rsid w:val="00156E35"/>
    <w:rPr>
      <w:i/>
      <w:iCs/>
      <w:sz w:val="26"/>
      <w:szCs w:val="26"/>
      <w:shd w:val="clear" w:color="auto" w:fill="FFFFFF"/>
    </w:rPr>
  </w:style>
  <w:style w:type="character" w:customStyle="1" w:styleId="Chthchbng2">
    <w:name w:val="Chú thích bảng (2)_"/>
    <w:link w:val="Chthchbng20"/>
    <w:rsid w:val="00156E35"/>
    <w:rPr>
      <w:sz w:val="26"/>
      <w:szCs w:val="26"/>
      <w:shd w:val="clear" w:color="auto" w:fill="FFFFFF"/>
    </w:rPr>
  </w:style>
  <w:style w:type="paragraph" w:customStyle="1" w:styleId="Chthchbng20">
    <w:name w:val="Chú thích bảng (2)"/>
    <w:basedOn w:val="Normal"/>
    <w:link w:val="Chthchbng2"/>
    <w:rsid w:val="00156E35"/>
    <w:pPr>
      <w:widowControl w:val="0"/>
      <w:shd w:val="clear" w:color="auto" w:fill="FFFFFF"/>
      <w:spacing w:line="240" w:lineRule="atLeast"/>
    </w:pPr>
    <w:rPr>
      <w:rFonts w:asciiTheme="minorHAnsi" w:eastAsiaTheme="minorHAnsi" w:hAnsiTheme="minorHAnsi" w:cstheme="minorBidi"/>
      <w:sz w:val="26"/>
      <w:szCs w:val="26"/>
    </w:rPr>
  </w:style>
  <w:style w:type="character" w:customStyle="1" w:styleId="Vnbnnidung2Inm6">
    <w:name w:val="Văn bản nội dung (2) + In đậm6"/>
    <w:rsid w:val="00156E35"/>
    <w:rPr>
      <w:b/>
      <w:bCs/>
      <w:i/>
      <w:iCs/>
      <w:sz w:val="26"/>
      <w:szCs w:val="26"/>
      <w:lang w:bidi="ar-SA"/>
    </w:rPr>
  </w:style>
  <w:style w:type="character" w:customStyle="1" w:styleId="Vnbnnidung32">
    <w:name w:val="Văn bản nội dung (3)2"/>
    <w:rsid w:val="00156E35"/>
    <w:rPr>
      <w:i/>
      <w:iCs/>
      <w:color w:val="000000"/>
      <w:spacing w:val="-40"/>
      <w:w w:val="100"/>
      <w:position w:val="0"/>
      <w:lang w:bidi="ar-SA"/>
    </w:rPr>
  </w:style>
  <w:style w:type="character" w:customStyle="1" w:styleId="Vnbnnidung3">
    <w:name w:val="Văn bản nội dung (3)_"/>
    <w:link w:val="Vnbnnidung31"/>
    <w:rsid w:val="00156E35"/>
    <w:rPr>
      <w:i/>
      <w:iCs/>
      <w:spacing w:val="-40"/>
      <w:shd w:val="clear" w:color="auto" w:fill="FFFFFF"/>
    </w:rPr>
  </w:style>
  <w:style w:type="paragraph" w:customStyle="1" w:styleId="Vnbnnidung31">
    <w:name w:val="Văn bản nội dung (3)1"/>
    <w:basedOn w:val="Normal"/>
    <w:link w:val="Vnbnnidung3"/>
    <w:rsid w:val="00156E35"/>
    <w:pPr>
      <w:widowControl w:val="0"/>
      <w:shd w:val="clear" w:color="auto" w:fill="FFFFFF"/>
      <w:spacing w:line="240" w:lineRule="atLeast"/>
    </w:pPr>
    <w:rPr>
      <w:rFonts w:asciiTheme="minorHAnsi" w:eastAsiaTheme="minorHAnsi" w:hAnsiTheme="minorHAnsi" w:cstheme="minorBidi"/>
      <w:i/>
      <w:iCs/>
      <w:spacing w:val="-40"/>
      <w:sz w:val="22"/>
      <w:szCs w:val="22"/>
    </w:rPr>
  </w:style>
  <w:style w:type="character" w:customStyle="1" w:styleId="Chthchbng3">
    <w:name w:val="Chú thích bảng (3)_"/>
    <w:link w:val="Chthchbng31"/>
    <w:rsid w:val="00156E35"/>
    <w:rPr>
      <w:sz w:val="26"/>
      <w:szCs w:val="26"/>
      <w:shd w:val="clear" w:color="auto" w:fill="FFFFFF"/>
    </w:rPr>
  </w:style>
  <w:style w:type="paragraph" w:customStyle="1" w:styleId="Chthchbng31">
    <w:name w:val="Chú thích bảng (3)1"/>
    <w:basedOn w:val="Normal"/>
    <w:link w:val="Chthchbng3"/>
    <w:rsid w:val="00156E35"/>
    <w:pPr>
      <w:widowControl w:val="0"/>
      <w:shd w:val="clear" w:color="auto" w:fill="FFFFFF"/>
      <w:spacing w:line="240" w:lineRule="atLeast"/>
    </w:pPr>
    <w:rPr>
      <w:rFonts w:asciiTheme="minorHAnsi" w:eastAsiaTheme="minorHAnsi" w:hAnsiTheme="minorHAnsi" w:cstheme="minorBidi"/>
      <w:sz w:val="26"/>
      <w:szCs w:val="26"/>
    </w:rPr>
  </w:style>
  <w:style w:type="character" w:customStyle="1" w:styleId="Tiu23">
    <w:name w:val="Tiêu đề #23"/>
    <w:rsid w:val="00156E35"/>
    <w:rPr>
      <w:i/>
      <w:iCs/>
      <w:color w:val="000000"/>
      <w:spacing w:val="-40"/>
      <w:w w:val="100"/>
      <w:position w:val="0"/>
      <w:lang w:val="en-US" w:eastAsia="en-US" w:bidi="ar-SA"/>
    </w:rPr>
  </w:style>
  <w:style w:type="character" w:customStyle="1" w:styleId="Tiu2">
    <w:name w:val="Tiêu đề #2_"/>
    <w:link w:val="Tiu21"/>
    <w:rsid w:val="00156E35"/>
    <w:rPr>
      <w:i/>
      <w:iCs/>
      <w:spacing w:val="-40"/>
      <w:shd w:val="clear" w:color="auto" w:fill="FFFFFF"/>
    </w:rPr>
  </w:style>
  <w:style w:type="paragraph" w:customStyle="1" w:styleId="Tiu21">
    <w:name w:val="Tiêu đề #21"/>
    <w:basedOn w:val="Normal"/>
    <w:link w:val="Tiu2"/>
    <w:rsid w:val="00156E35"/>
    <w:pPr>
      <w:widowControl w:val="0"/>
      <w:shd w:val="clear" w:color="auto" w:fill="FFFFFF"/>
      <w:spacing w:line="240" w:lineRule="atLeast"/>
      <w:outlineLvl w:val="1"/>
    </w:pPr>
    <w:rPr>
      <w:rFonts w:asciiTheme="minorHAnsi" w:eastAsiaTheme="minorHAnsi" w:hAnsiTheme="minorHAnsi" w:cstheme="minorBidi"/>
      <w:i/>
      <w:iCs/>
      <w:spacing w:val="-40"/>
      <w:sz w:val="22"/>
      <w:szCs w:val="22"/>
    </w:rPr>
  </w:style>
  <w:style w:type="character" w:customStyle="1" w:styleId="Vnbnnidung17">
    <w:name w:val="Văn bản nội dung (17)_"/>
    <w:link w:val="Vnbnnidung170"/>
    <w:rsid w:val="00156E35"/>
    <w:rPr>
      <w:b/>
      <w:bCs/>
      <w:i/>
      <w:iCs/>
      <w:sz w:val="26"/>
      <w:szCs w:val="26"/>
      <w:shd w:val="clear" w:color="auto" w:fill="FFFFFF"/>
    </w:rPr>
  </w:style>
  <w:style w:type="paragraph" w:customStyle="1" w:styleId="Vnbnnidung170">
    <w:name w:val="Văn bản nội dung (17)"/>
    <w:basedOn w:val="Normal"/>
    <w:link w:val="Vnbnnidung17"/>
    <w:rsid w:val="00156E35"/>
    <w:pPr>
      <w:widowControl w:val="0"/>
      <w:shd w:val="clear" w:color="auto" w:fill="FFFFFF"/>
      <w:spacing w:line="274" w:lineRule="exact"/>
      <w:jc w:val="both"/>
    </w:pPr>
    <w:rPr>
      <w:rFonts w:asciiTheme="minorHAnsi" w:eastAsiaTheme="minorHAnsi" w:hAnsiTheme="minorHAnsi" w:cstheme="minorBidi"/>
      <w:b/>
      <w:bCs/>
      <w:i/>
      <w:iCs/>
      <w:sz w:val="26"/>
      <w:szCs w:val="26"/>
    </w:rPr>
  </w:style>
  <w:style w:type="character" w:customStyle="1" w:styleId="Vnbnnidung4">
    <w:name w:val="Văn bản nội dung (4)_"/>
    <w:link w:val="Vnbnnidung40"/>
    <w:rsid w:val="00156E35"/>
    <w:rPr>
      <w:sz w:val="26"/>
      <w:szCs w:val="26"/>
      <w:shd w:val="clear" w:color="auto" w:fill="FFFFFF"/>
    </w:rPr>
  </w:style>
  <w:style w:type="paragraph" w:customStyle="1" w:styleId="Vnbnnidung40">
    <w:name w:val="Văn bản nội dung (4)"/>
    <w:basedOn w:val="Normal"/>
    <w:link w:val="Vnbnnidung4"/>
    <w:rsid w:val="00156E35"/>
    <w:pPr>
      <w:widowControl w:val="0"/>
      <w:shd w:val="clear" w:color="auto" w:fill="FFFFFF"/>
      <w:spacing w:line="240" w:lineRule="atLeast"/>
    </w:pPr>
    <w:rPr>
      <w:rFonts w:asciiTheme="minorHAnsi" w:eastAsiaTheme="minorHAnsi" w:hAnsiTheme="minorHAnsi" w:cstheme="minorBidi"/>
      <w:sz w:val="26"/>
      <w:szCs w:val="26"/>
    </w:rPr>
  </w:style>
  <w:style w:type="character" w:customStyle="1" w:styleId="Vnbnnidung5">
    <w:name w:val="Văn bản nội dung (5)_"/>
    <w:link w:val="Vnbnnidung51"/>
    <w:rsid w:val="00156E35"/>
    <w:rPr>
      <w:b/>
      <w:bCs/>
      <w:sz w:val="26"/>
      <w:szCs w:val="26"/>
      <w:shd w:val="clear" w:color="auto" w:fill="FFFFFF"/>
    </w:rPr>
  </w:style>
  <w:style w:type="paragraph" w:customStyle="1" w:styleId="Vnbnnidung51">
    <w:name w:val="Văn bản nội dung (5)1"/>
    <w:basedOn w:val="Normal"/>
    <w:link w:val="Vnbnnidung5"/>
    <w:rsid w:val="00156E35"/>
    <w:pPr>
      <w:widowControl w:val="0"/>
      <w:shd w:val="clear" w:color="auto" w:fill="FFFFFF"/>
      <w:spacing w:line="331" w:lineRule="exact"/>
      <w:jc w:val="both"/>
    </w:pPr>
    <w:rPr>
      <w:rFonts w:asciiTheme="minorHAnsi" w:eastAsiaTheme="minorHAnsi" w:hAnsiTheme="minorHAnsi" w:cstheme="minorBidi"/>
      <w:b/>
      <w:bCs/>
      <w:sz w:val="26"/>
      <w:szCs w:val="26"/>
    </w:rPr>
  </w:style>
  <w:style w:type="character" w:customStyle="1" w:styleId="Vnbnnidung6">
    <w:name w:val="Văn bản nội dung (6)_"/>
    <w:link w:val="Vnbnnidung61"/>
    <w:rsid w:val="00156E35"/>
    <w:rPr>
      <w:sz w:val="26"/>
      <w:szCs w:val="26"/>
      <w:shd w:val="clear" w:color="auto" w:fill="FFFFFF"/>
    </w:rPr>
  </w:style>
  <w:style w:type="paragraph" w:customStyle="1" w:styleId="Vnbnnidung61">
    <w:name w:val="Văn bản nội dung (6)1"/>
    <w:basedOn w:val="Normal"/>
    <w:link w:val="Vnbnnidung6"/>
    <w:rsid w:val="00156E35"/>
    <w:pPr>
      <w:widowControl w:val="0"/>
      <w:shd w:val="clear" w:color="auto" w:fill="FFFFFF"/>
      <w:spacing w:line="336" w:lineRule="exact"/>
      <w:jc w:val="both"/>
    </w:pPr>
    <w:rPr>
      <w:rFonts w:asciiTheme="minorHAnsi" w:eastAsiaTheme="minorHAnsi" w:hAnsiTheme="minorHAnsi" w:cstheme="minorBidi"/>
      <w:sz w:val="26"/>
      <w:szCs w:val="26"/>
    </w:rPr>
  </w:style>
  <w:style w:type="character" w:customStyle="1" w:styleId="Vnbnnidung50">
    <w:name w:val="Văn bản nội dung (5)"/>
    <w:rsid w:val="00156E35"/>
    <w:rPr>
      <w:b/>
      <w:bCs/>
      <w:sz w:val="26"/>
      <w:szCs w:val="26"/>
      <w:u w:val="single"/>
      <w:lang w:bidi="ar-SA"/>
    </w:rPr>
  </w:style>
  <w:style w:type="character" w:customStyle="1" w:styleId="Vnbnnidung6Inm">
    <w:name w:val="Văn bản nội dung (6) + In đậm"/>
    <w:rsid w:val="00156E35"/>
    <w:rPr>
      <w:b/>
      <w:bCs/>
      <w:sz w:val="26"/>
      <w:szCs w:val="26"/>
      <w:lang w:bidi="ar-SA"/>
    </w:rPr>
  </w:style>
  <w:style w:type="character" w:customStyle="1" w:styleId="Vnbnnidung2Inm5">
    <w:name w:val="Văn bản nội dung (2) + In đậm5"/>
    <w:aliases w:val="Không in nghiêng20"/>
    <w:rsid w:val="00156E35"/>
    <w:rPr>
      <w:b/>
      <w:bCs/>
      <w:i/>
      <w:iCs/>
      <w:sz w:val="26"/>
      <w:szCs w:val="26"/>
      <w:lang w:bidi="ar-SA"/>
    </w:rPr>
  </w:style>
  <w:style w:type="character" w:customStyle="1" w:styleId="Vnbnnidung24">
    <w:name w:val="Văn bản nội dung (2)4"/>
    <w:rsid w:val="00156E35"/>
    <w:rPr>
      <w:i/>
      <w:iCs/>
      <w:sz w:val="26"/>
      <w:szCs w:val="26"/>
      <w:u w:val="single"/>
      <w:lang w:bidi="ar-SA"/>
    </w:rPr>
  </w:style>
  <w:style w:type="character" w:customStyle="1" w:styleId="Vnbnnidung2Khnginnghing1">
    <w:name w:val="Văn bản nội dung (2) + Không in nghiêng1"/>
    <w:basedOn w:val="Vnbnnidung2"/>
    <w:rsid w:val="00156E35"/>
    <w:rPr>
      <w:i/>
      <w:iCs/>
      <w:sz w:val="26"/>
      <w:szCs w:val="26"/>
      <w:shd w:val="clear" w:color="auto" w:fill="FFFFFF"/>
    </w:rPr>
  </w:style>
  <w:style w:type="character" w:customStyle="1" w:styleId="Vnbnnidung6Innghing">
    <w:name w:val="Văn bản nội dung (6) + In nghiêng"/>
    <w:rsid w:val="00156E35"/>
    <w:rPr>
      <w:i/>
      <w:iCs/>
      <w:sz w:val="26"/>
      <w:szCs w:val="26"/>
      <w:lang w:bidi="ar-SA"/>
    </w:rPr>
  </w:style>
  <w:style w:type="character" w:customStyle="1" w:styleId="Vnbnnidung7">
    <w:name w:val="Văn bản nội dung (7)_"/>
    <w:link w:val="Vnbnnidung70"/>
    <w:rsid w:val="00156E35"/>
    <w:rPr>
      <w:b/>
      <w:bCs/>
      <w:i/>
      <w:iCs/>
      <w:sz w:val="26"/>
      <w:szCs w:val="26"/>
      <w:shd w:val="clear" w:color="auto" w:fill="FFFFFF"/>
    </w:rPr>
  </w:style>
  <w:style w:type="paragraph" w:customStyle="1" w:styleId="Vnbnnidung70">
    <w:name w:val="Văn bản nội dung (7)"/>
    <w:basedOn w:val="Normal"/>
    <w:link w:val="Vnbnnidung7"/>
    <w:rsid w:val="00156E35"/>
    <w:pPr>
      <w:widowControl w:val="0"/>
      <w:shd w:val="clear" w:color="auto" w:fill="FFFFFF"/>
      <w:spacing w:line="331" w:lineRule="exact"/>
      <w:ind w:firstLine="760"/>
      <w:jc w:val="both"/>
    </w:pPr>
    <w:rPr>
      <w:rFonts w:asciiTheme="minorHAnsi" w:eastAsiaTheme="minorHAnsi" w:hAnsiTheme="minorHAnsi" w:cstheme="minorBidi"/>
      <w:b/>
      <w:bCs/>
      <w:i/>
      <w:iCs/>
      <w:sz w:val="26"/>
      <w:szCs w:val="26"/>
    </w:rPr>
  </w:style>
  <w:style w:type="character" w:customStyle="1" w:styleId="Vnbnnidung7Khnginm">
    <w:name w:val="Văn bản nội dung (7) + Không in đậm"/>
    <w:basedOn w:val="Vnbnnidung7"/>
    <w:rsid w:val="00156E35"/>
    <w:rPr>
      <w:b/>
      <w:bCs/>
      <w:i/>
      <w:iCs/>
      <w:sz w:val="26"/>
      <w:szCs w:val="26"/>
      <w:shd w:val="clear" w:color="auto" w:fill="FFFFFF"/>
    </w:rPr>
  </w:style>
  <w:style w:type="character" w:customStyle="1" w:styleId="Vnbnnidung8">
    <w:name w:val="Văn bản nội dung (8)_"/>
    <w:link w:val="Vnbnnidung80"/>
    <w:rsid w:val="00156E35"/>
    <w:rPr>
      <w:sz w:val="19"/>
      <w:szCs w:val="19"/>
      <w:shd w:val="clear" w:color="auto" w:fill="FFFFFF"/>
    </w:rPr>
  </w:style>
  <w:style w:type="paragraph" w:customStyle="1" w:styleId="Vnbnnidung80">
    <w:name w:val="Văn bản nội dung (8)"/>
    <w:basedOn w:val="Normal"/>
    <w:link w:val="Vnbnnidung8"/>
    <w:rsid w:val="00156E35"/>
    <w:pPr>
      <w:widowControl w:val="0"/>
      <w:shd w:val="clear" w:color="auto" w:fill="FFFFFF"/>
      <w:spacing w:line="230" w:lineRule="exact"/>
      <w:jc w:val="both"/>
    </w:pPr>
    <w:rPr>
      <w:rFonts w:asciiTheme="minorHAnsi" w:eastAsiaTheme="minorHAnsi" w:hAnsiTheme="minorHAnsi" w:cstheme="minorBidi"/>
      <w:sz w:val="19"/>
      <w:szCs w:val="19"/>
    </w:rPr>
  </w:style>
  <w:style w:type="character" w:customStyle="1" w:styleId="Vnbnnidung9">
    <w:name w:val="Văn bản nội dung (9)_"/>
    <w:link w:val="Vnbnnidung90"/>
    <w:rsid w:val="00156E35"/>
    <w:rPr>
      <w:shd w:val="clear" w:color="auto" w:fill="FFFFFF"/>
    </w:rPr>
  </w:style>
  <w:style w:type="paragraph" w:customStyle="1" w:styleId="Vnbnnidung90">
    <w:name w:val="Văn bản nội dung (9)"/>
    <w:basedOn w:val="Normal"/>
    <w:link w:val="Vnbnnidung9"/>
    <w:rsid w:val="00156E35"/>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Vnbnnidung10">
    <w:name w:val="Văn bản nội dung (10)_"/>
    <w:link w:val="Vnbnnidung100"/>
    <w:rsid w:val="00156E35"/>
    <w:rPr>
      <w:spacing w:val="-20"/>
      <w:sz w:val="36"/>
      <w:szCs w:val="36"/>
      <w:shd w:val="clear" w:color="auto" w:fill="FFFFFF"/>
    </w:rPr>
  </w:style>
  <w:style w:type="paragraph" w:customStyle="1" w:styleId="Vnbnnidung100">
    <w:name w:val="Văn bản nội dung (10)"/>
    <w:basedOn w:val="Normal"/>
    <w:link w:val="Vnbnnidung10"/>
    <w:rsid w:val="00156E35"/>
    <w:pPr>
      <w:widowControl w:val="0"/>
      <w:shd w:val="clear" w:color="auto" w:fill="FFFFFF"/>
      <w:spacing w:line="240" w:lineRule="atLeast"/>
      <w:ind w:firstLine="760"/>
      <w:jc w:val="both"/>
    </w:pPr>
    <w:rPr>
      <w:rFonts w:asciiTheme="minorHAnsi" w:eastAsiaTheme="minorHAnsi" w:hAnsiTheme="minorHAnsi" w:cstheme="minorBidi"/>
      <w:spacing w:val="-20"/>
      <w:sz w:val="36"/>
      <w:szCs w:val="36"/>
    </w:rPr>
  </w:style>
  <w:style w:type="character" w:customStyle="1" w:styleId="Chthchbng">
    <w:name w:val="Chú thích bảng_"/>
    <w:link w:val="Chthchbng1"/>
    <w:rsid w:val="00156E35"/>
    <w:rPr>
      <w:b/>
      <w:bCs/>
      <w:sz w:val="26"/>
      <w:szCs w:val="26"/>
      <w:shd w:val="clear" w:color="auto" w:fill="FFFFFF"/>
    </w:rPr>
  </w:style>
  <w:style w:type="paragraph" w:customStyle="1" w:styleId="Chthchbng1">
    <w:name w:val="Chú thích bảng1"/>
    <w:basedOn w:val="Normal"/>
    <w:link w:val="Chthchbng"/>
    <w:rsid w:val="00156E35"/>
    <w:pPr>
      <w:widowControl w:val="0"/>
      <w:shd w:val="clear" w:color="auto" w:fill="FFFFFF"/>
      <w:spacing w:line="240" w:lineRule="atLeast"/>
    </w:pPr>
    <w:rPr>
      <w:rFonts w:asciiTheme="minorHAnsi" w:eastAsiaTheme="minorHAnsi" w:hAnsiTheme="minorHAnsi" w:cstheme="minorBidi"/>
      <w:b/>
      <w:bCs/>
      <w:sz w:val="26"/>
      <w:szCs w:val="26"/>
    </w:rPr>
  </w:style>
  <w:style w:type="character" w:customStyle="1" w:styleId="Chthchbng0">
    <w:name w:val="Chú thích bảng"/>
    <w:rsid w:val="00156E35"/>
    <w:rPr>
      <w:b/>
      <w:bCs/>
      <w:sz w:val="26"/>
      <w:szCs w:val="26"/>
      <w:u w:val="single"/>
      <w:lang w:bidi="ar-SA"/>
    </w:rPr>
  </w:style>
  <w:style w:type="character" w:customStyle="1" w:styleId="Vnbnnidung23">
    <w:name w:val="Văn bản nội dung (2)3"/>
    <w:basedOn w:val="Vnbnnidung2"/>
    <w:rsid w:val="00156E35"/>
    <w:rPr>
      <w:i/>
      <w:iCs/>
      <w:sz w:val="26"/>
      <w:szCs w:val="26"/>
      <w:shd w:val="clear" w:color="auto" w:fill="FFFFFF"/>
    </w:rPr>
  </w:style>
  <w:style w:type="character" w:customStyle="1" w:styleId="Vnbnnidung29">
    <w:name w:val="Văn bản nội dung (2) + 9"/>
    <w:aliases w:val="5 pt"/>
    <w:rsid w:val="00156E35"/>
    <w:rPr>
      <w:i/>
      <w:iCs/>
      <w:sz w:val="19"/>
      <w:szCs w:val="19"/>
      <w:lang w:bidi="ar-SA"/>
    </w:rPr>
  </w:style>
  <w:style w:type="character" w:customStyle="1" w:styleId="Tiu22">
    <w:name w:val="Tiêu đề #2 (2)_"/>
    <w:link w:val="Tiu221"/>
    <w:rsid w:val="00156E35"/>
    <w:rPr>
      <w:rFonts w:ascii="Georgia" w:hAnsi="Georgia"/>
      <w:b/>
      <w:bCs/>
      <w:i/>
      <w:iCs/>
      <w:sz w:val="42"/>
      <w:szCs w:val="42"/>
      <w:shd w:val="clear" w:color="auto" w:fill="FFFFFF"/>
    </w:rPr>
  </w:style>
  <w:style w:type="paragraph" w:customStyle="1" w:styleId="Tiu221">
    <w:name w:val="Tiêu đề #2 (2)1"/>
    <w:basedOn w:val="Normal"/>
    <w:link w:val="Tiu22"/>
    <w:rsid w:val="00156E35"/>
    <w:pPr>
      <w:widowControl w:val="0"/>
      <w:shd w:val="clear" w:color="auto" w:fill="FFFFFF"/>
      <w:spacing w:line="240" w:lineRule="atLeast"/>
      <w:jc w:val="right"/>
      <w:outlineLvl w:val="1"/>
    </w:pPr>
    <w:rPr>
      <w:rFonts w:ascii="Georgia" w:eastAsiaTheme="minorHAnsi" w:hAnsi="Georgia" w:cstheme="minorBidi"/>
      <w:b/>
      <w:bCs/>
      <w:i/>
      <w:iCs/>
      <w:sz w:val="42"/>
      <w:szCs w:val="42"/>
    </w:rPr>
  </w:style>
  <w:style w:type="character" w:customStyle="1" w:styleId="Tiu220">
    <w:name w:val="Tiêu đề #2 (2)"/>
    <w:basedOn w:val="Tiu22"/>
    <w:rsid w:val="00156E35"/>
    <w:rPr>
      <w:rFonts w:ascii="Georgia" w:hAnsi="Georgia"/>
      <w:b/>
      <w:bCs/>
      <w:i/>
      <w:iCs/>
      <w:sz w:val="42"/>
      <w:szCs w:val="42"/>
      <w:shd w:val="clear" w:color="auto" w:fill="FFFFFF"/>
    </w:rPr>
  </w:style>
  <w:style w:type="character" w:customStyle="1" w:styleId="Vnbnnidung11">
    <w:name w:val="Văn bản nội dung (11)_"/>
    <w:link w:val="Vnbnnidung111"/>
    <w:rsid w:val="00156E35"/>
    <w:rPr>
      <w:shd w:val="clear" w:color="auto" w:fill="FFFFFF"/>
    </w:rPr>
  </w:style>
  <w:style w:type="paragraph" w:customStyle="1" w:styleId="Vnbnnidung111">
    <w:name w:val="Văn bản nội dung (11)1"/>
    <w:basedOn w:val="Normal"/>
    <w:link w:val="Vnbnnidung11"/>
    <w:rsid w:val="00156E35"/>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Vnbnnidung2Inm4">
    <w:name w:val="Văn bản nội dung (2) + In đậm4"/>
    <w:aliases w:val="Không in nghiêng19,Chữ hoa nhỏ,Văn bản nội dung (13) + 8,5 pt13"/>
    <w:rsid w:val="00156E35"/>
    <w:rPr>
      <w:b/>
      <w:bCs/>
      <w:i/>
      <w:iCs/>
      <w:smallCaps/>
      <w:sz w:val="26"/>
      <w:szCs w:val="26"/>
      <w:lang w:bidi="ar-SA"/>
    </w:rPr>
  </w:style>
  <w:style w:type="character" w:customStyle="1" w:styleId="Vnbnnidung292">
    <w:name w:val="Văn bản nội dung (2) + 92"/>
    <w:aliases w:val="5 pt6,Không in nghiêng18,Văn bản nội dung (2) + 6,In đậm2,5 pt10,Văn bản nội dung (2) + 82,In nghiêng7,Giãn cách -1 pt2,Văn bản nội dung (22) + 9 pt"/>
    <w:rsid w:val="00156E35"/>
    <w:rPr>
      <w:i/>
      <w:iCs/>
      <w:sz w:val="19"/>
      <w:szCs w:val="19"/>
      <w:lang w:bidi="ar-SA"/>
    </w:rPr>
  </w:style>
  <w:style w:type="character" w:customStyle="1" w:styleId="Tiu222">
    <w:name w:val="Tiêu đề #22"/>
    <w:basedOn w:val="Tiu2"/>
    <w:rsid w:val="00156E35"/>
    <w:rPr>
      <w:i/>
      <w:iCs/>
      <w:spacing w:val="-40"/>
      <w:shd w:val="clear" w:color="auto" w:fill="FFFFFF"/>
    </w:rPr>
  </w:style>
  <w:style w:type="character" w:customStyle="1" w:styleId="Vnbnnidung24pt">
    <w:name w:val="Văn bản nội dung (2) + 4 pt"/>
    <w:aliases w:val="Không in nghiêng17,Tỉ lệ 150%,Văn bản nội dung (12) + 6 pt,In nghiêng13"/>
    <w:rsid w:val="00156E35"/>
    <w:rPr>
      <w:i/>
      <w:iCs/>
      <w:spacing w:val="0"/>
      <w:w w:val="150"/>
      <w:sz w:val="8"/>
      <w:szCs w:val="8"/>
      <w:lang w:bidi="ar-SA"/>
    </w:rPr>
  </w:style>
  <w:style w:type="character" w:customStyle="1" w:styleId="Vnbnnidung2ArialNarrow">
    <w:name w:val="Văn bản nội dung (2) + Arial Narrow"/>
    <w:aliases w:val="6 pt,Văn bản nội dung (4) + Candara"/>
    <w:rsid w:val="00156E35"/>
    <w:rPr>
      <w:rFonts w:ascii="Arial Narrow" w:hAnsi="Arial Narrow" w:cs="Arial Narrow"/>
      <w:i/>
      <w:iCs/>
      <w:w w:val="100"/>
      <w:sz w:val="12"/>
      <w:szCs w:val="12"/>
      <w:lang w:val="en-US" w:eastAsia="en-US" w:bidi="ar-SA"/>
    </w:rPr>
  </w:style>
  <w:style w:type="character" w:customStyle="1" w:styleId="Vnbnnidung210pt">
    <w:name w:val="Văn bản nội dung (2) + 10 pt"/>
    <w:aliases w:val="Không in nghiêng16"/>
    <w:rsid w:val="00156E35"/>
    <w:rPr>
      <w:i/>
      <w:iCs/>
      <w:sz w:val="20"/>
      <w:szCs w:val="20"/>
      <w:lang w:val="en-US" w:eastAsia="en-US" w:bidi="ar-SA"/>
    </w:rPr>
  </w:style>
  <w:style w:type="character" w:customStyle="1" w:styleId="Vnbnnidung22">
    <w:name w:val="Văn bản nội dung (2)2"/>
    <w:basedOn w:val="Vnbnnidung2"/>
    <w:rsid w:val="00156E35"/>
    <w:rPr>
      <w:i/>
      <w:iCs/>
      <w:sz w:val="26"/>
      <w:szCs w:val="26"/>
      <w:shd w:val="clear" w:color="auto" w:fill="FFFFFF"/>
    </w:rPr>
  </w:style>
  <w:style w:type="character" w:customStyle="1" w:styleId="Vnbnnidung12">
    <w:name w:val="Văn bản nội dung (12)_"/>
    <w:link w:val="Vnbnnidung120"/>
    <w:rsid w:val="00156E35"/>
    <w:rPr>
      <w:b/>
      <w:bCs/>
      <w:sz w:val="26"/>
      <w:szCs w:val="26"/>
      <w:shd w:val="clear" w:color="auto" w:fill="FFFFFF"/>
    </w:rPr>
  </w:style>
  <w:style w:type="paragraph" w:customStyle="1" w:styleId="Vnbnnidung120">
    <w:name w:val="Văn bản nội dung (12)"/>
    <w:basedOn w:val="Normal"/>
    <w:link w:val="Vnbnnidung12"/>
    <w:rsid w:val="00156E35"/>
    <w:pPr>
      <w:widowControl w:val="0"/>
      <w:shd w:val="clear" w:color="auto" w:fill="FFFFFF"/>
      <w:spacing w:line="240" w:lineRule="atLeast"/>
      <w:jc w:val="center"/>
    </w:pPr>
    <w:rPr>
      <w:rFonts w:asciiTheme="minorHAnsi" w:eastAsiaTheme="minorHAnsi" w:hAnsiTheme="minorHAnsi" w:cstheme="minorBidi"/>
      <w:b/>
      <w:bCs/>
      <w:sz w:val="26"/>
      <w:szCs w:val="26"/>
    </w:rPr>
  </w:style>
  <w:style w:type="character" w:customStyle="1" w:styleId="Vnbnnidung13">
    <w:name w:val="Văn bản nội dung (13)_"/>
    <w:link w:val="Vnbnnidung130"/>
    <w:rsid w:val="00156E35"/>
    <w:rPr>
      <w:sz w:val="24"/>
      <w:szCs w:val="24"/>
      <w:shd w:val="clear" w:color="auto" w:fill="FFFFFF"/>
    </w:rPr>
  </w:style>
  <w:style w:type="paragraph" w:customStyle="1" w:styleId="Vnbnnidung130">
    <w:name w:val="Văn bản nội dung (13)"/>
    <w:basedOn w:val="Normal"/>
    <w:link w:val="Vnbnnidung13"/>
    <w:rsid w:val="00156E35"/>
    <w:pPr>
      <w:widowControl w:val="0"/>
      <w:shd w:val="clear" w:color="auto" w:fill="FFFFFF"/>
      <w:spacing w:line="240" w:lineRule="atLeast"/>
      <w:jc w:val="center"/>
    </w:pPr>
    <w:rPr>
      <w:rFonts w:asciiTheme="minorHAnsi" w:eastAsiaTheme="minorHAnsi" w:hAnsiTheme="minorHAnsi" w:cstheme="minorBidi"/>
    </w:rPr>
  </w:style>
  <w:style w:type="character" w:customStyle="1" w:styleId="Vnbnnidung2Inm3">
    <w:name w:val="Văn bản nội dung (2) + In đậm3"/>
    <w:aliases w:val="Không in nghiêng15"/>
    <w:rsid w:val="00156E35"/>
    <w:rPr>
      <w:b/>
      <w:bCs/>
      <w:i/>
      <w:iCs/>
      <w:sz w:val="26"/>
      <w:szCs w:val="26"/>
      <w:lang w:bidi="ar-SA"/>
    </w:rPr>
  </w:style>
  <w:style w:type="character" w:customStyle="1" w:styleId="Vnbnnidung14">
    <w:name w:val="Văn bản nội dung (14)_"/>
    <w:link w:val="Vnbnnidung140"/>
    <w:rsid w:val="00156E35"/>
    <w:rPr>
      <w:rFonts w:ascii="Tahoma" w:hAnsi="Tahoma"/>
      <w:sz w:val="21"/>
      <w:szCs w:val="21"/>
      <w:shd w:val="clear" w:color="auto" w:fill="FFFFFF"/>
    </w:rPr>
  </w:style>
  <w:style w:type="paragraph" w:customStyle="1" w:styleId="Vnbnnidung140">
    <w:name w:val="Văn bản nội dung (14)"/>
    <w:basedOn w:val="Normal"/>
    <w:link w:val="Vnbnnidung14"/>
    <w:rsid w:val="00156E35"/>
    <w:pPr>
      <w:widowControl w:val="0"/>
      <w:shd w:val="clear" w:color="auto" w:fill="FFFFFF"/>
      <w:spacing w:line="240" w:lineRule="atLeast"/>
      <w:jc w:val="center"/>
    </w:pPr>
    <w:rPr>
      <w:rFonts w:ascii="Tahoma" w:eastAsiaTheme="minorHAnsi" w:hAnsi="Tahoma" w:cstheme="minorBidi"/>
      <w:sz w:val="21"/>
      <w:szCs w:val="21"/>
    </w:rPr>
  </w:style>
  <w:style w:type="character" w:customStyle="1" w:styleId="Vnbnnidung2FranklinGothicHeavy3">
    <w:name w:val="Văn bản nội dung (2) + Franklin Gothic Heavy3"/>
    <w:aliases w:val="10 pt1,Không in nghiêng13"/>
    <w:rsid w:val="00156E35"/>
    <w:rPr>
      <w:rFonts w:ascii="Franklin Gothic Heavy" w:hAnsi="Franklin Gothic Heavy" w:cs="Franklin Gothic Heavy"/>
      <w:i/>
      <w:iCs/>
      <w:sz w:val="20"/>
      <w:szCs w:val="20"/>
      <w:lang w:bidi="ar-SA"/>
    </w:rPr>
  </w:style>
  <w:style w:type="character" w:customStyle="1" w:styleId="Vnbnnidung15">
    <w:name w:val="Văn bản nội dung (15)_"/>
    <w:link w:val="Vnbnnidung150"/>
    <w:rsid w:val="00156E35"/>
    <w:rPr>
      <w:sz w:val="24"/>
      <w:szCs w:val="24"/>
      <w:shd w:val="clear" w:color="auto" w:fill="FFFFFF"/>
    </w:rPr>
  </w:style>
  <w:style w:type="paragraph" w:customStyle="1" w:styleId="Vnbnnidung150">
    <w:name w:val="Văn bản nội dung (15)"/>
    <w:basedOn w:val="Normal"/>
    <w:link w:val="Vnbnnidung15"/>
    <w:rsid w:val="00156E35"/>
    <w:pPr>
      <w:widowControl w:val="0"/>
      <w:shd w:val="clear" w:color="auto" w:fill="FFFFFF"/>
      <w:spacing w:line="240" w:lineRule="atLeast"/>
      <w:jc w:val="center"/>
    </w:pPr>
    <w:rPr>
      <w:rFonts w:asciiTheme="minorHAnsi" w:eastAsiaTheme="minorHAnsi" w:hAnsiTheme="minorHAnsi" w:cstheme="minorBidi"/>
    </w:rPr>
  </w:style>
  <w:style w:type="character" w:customStyle="1" w:styleId="Vnbnnidung62">
    <w:name w:val="Văn bản nội dung (6)2"/>
    <w:rsid w:val="00156E35"/>
    <w:rPr>
      <w:sz w:val="26"/>
      <w:szCs w:val="26"/>
      <w:u w:val="single"/>
      <w:lang w:bidi="ar-SA"/>
    </w:rPr>
  </w:style>
  <w:style w:type="character" w:customStyle="1" w:styleId="Vnbnnidung6Innghing1">
    <w:name w:val="Văn bản nội dung (6) + In nghiêng1"/>
    <w:rsid w:val="00156E35"/>
    <w:rPr>
      <w:i/>
      <w:iCs/>
      <w:sz w:val="26"/>
      <w:szCs w:val="26"/>
      <w:u w:val="single"/>
      <w:lang w:bidi="ar-SA"/>
    </w:rPr>
  </w:style>
  <w:style w:type="character" w:customStyle="1" w:styleId="Vnbnnidung2Inm2">
    <w:name w:val="Văn bản nội dung (2) + In đậm2"/>
    <w:rsid w:val="00156E35"/>
    <w:rPr>
      <w:b/>
      <w:bCs/>
      <w:i/>
      <w:iCs/>
      <w:sz w:val="26"/>
      <w:szCs w:val="26"/>
      <w:lang w:bidi="ar-SA"/>
    </w:rPr>
  </w:style>
  <w:style w:type="character" w:customStyle="1" w:styleId="Vnbnnidung16">
    <w:name w:val="Văn bản nội dung (16)_"/>
    <w:link w:val="Vnbnnidung160"/>
    <w:rsid w:val="00156E35"/>
    <w:rPr>
      <w:rFonts w:ascii="Franklin Gothic Heavy" w:hAnsi="Franklin Gothic Heavy"/>
      <w:spacing w:val="20"/>
      <w:shd w:val="clear" w:color="auto" w:fill="FFFFFF"/>
    </w:rPr>
  </w:style>
  <w:style w:type="paragraph" w:customStyle="1" w:styleId="Vnbnnidung160">
    <w:name w:val="Văn bản nội dung (16)"/>
    <w:basedOn w:val="Normal"/>
    <w:link w:val="Vnbnnidung16"/>
    <w:rsid w:val="00156E35"/>
    <w:pPr>
      <w:widowControl w:val="0"/>
      <w:shd w:val="clear" w:color="auto" w:fill="FFFFFF"/>
      <w:spacing w:line="240" w:lineRule="atLeast"/>
      <w:jc w:val="both"/>
    </w:pPr>
    <w:rPr>
      <w:rFonts w:ascii="Franklin Gothic Heavy" w:eastAsiaTheme="minorHAnsi" w:hAnsi="Franklin Gothic Heavy" w:cstheme="minorBidi"/>
      <w:spacing w:val="20"/>
      <w:sz w:val="22"/>
      <w:szCs w:val="22"/>
    </w:rPr>
  </w:style>
  <w:style w:type="character" w:customStyle="1" w:styleId="Chthchbng4">
    <w:name w:val="Chú thích bảng (4)_"/>
    <w:link w:val="Chthchbng40"/>
    <w:rsid w:val="00156E35"/>
    <w:rPr>
      <w:i/>
      <w:iCs/>
      <w:sz w:val="12"/>
      <w:szCs w:val="12"/>
      <w:shd w:val="clear" w:color="auto" w:fill="FFFFFF"/>
    </w:rPr>
  </w:style>
  <w:style w:type="paragraph" w:customStyle="1" w:styleId="Chthchbng40">
    <w:name w:val="Chú thích bảng (4)"/>
    <w:basedOn w:val="Normal"/>
    <w:link w:val="Chthchbng4"/>
    <w:rsid w:val="00156E35"/>
    <w:pPr>
      <w:widowControl w:val="0"/>
      <w:shd w:val="clear" w:color="auto" w:fill="FFFFFF"/>
      <w:spacing w:line="240" w:lineRule="atLeast"/>
      <w:jc w:val="both"/>
    </w:pPr>
    <w:rPr>
      <w:rFonts w:asciiTheme="minorHAnsi" w:eastAsiaTheme="minorHAnsi" w:hAnsiTheme="minorHAnsi" w:cstheme="minorBidi"/>
      <w:i/>
      <w:iCs/>
      <w:sz w:val="12"/>
      <w:szCs w:val="12"/>
    </w:rPr>
  </w:style>
  <w:style w:type="character" w:customStyle="1" w:styleId="Chthchbng5">
    <w:name w:val="Chú thích bảng (5)_"/>
    <w:link w:val="Chthchbng51"/>
    <w:rsid w:val="00156E35"/>
    <w:rPr>
      <w:i/>
      <w:iCs/>
      <w:sz w:val="26"/>
      <w:szCs w:val="26"/>
      <w:shd w:val="clear" w:color="auto" w:fill="FFFFFF"/>
    </w:rPr>
  </w:style>
  <w:style w:type="paragraph" w:customStyle="1" w:styleId="Chthchbng51">
    <w:name w:val="Chú thích bảng (5)1"/>
    <w:basedOn w:val="Normal"/>
    <w:link w:val="Chthchbng5"/>
    <w:rsid w:val="00156E35"/>
    <w:pPr>
      <w:widowControl w:val="0"/>
      <w:shd w:val="clear" w:color="auto" w:fill="FFFFFF"/>
      <w:spacing w:line="240" w:lineRule="atLeast"/>
    </w:pPr>
    <w:rPr>
      <w:rFonts w:asciiTheme="minorHAnsi" w:eastAsiaTheme="minorHAnsi" w:hAnsiTheme="minorHAnsi" w:cstheme="minorBidi"/>
      <w:i/>
      <w:iCs/>
      <w:sz w:val="26"/>
      <w:szCs w:val="26"/>
    </w:rPr>
  </w:style>
  <w:style w:type="character" w:customStyle="1" w:styleId="Chthchbng50">
    <w:name w:val="Chú thích bảng (5)"/>
    <w:rsid w:val="00156E35"/>
    <w:rPr>
      <w:i/>
      <w:iCs/>
      <w:sz w:val="26"/>
      <w:szCs w:val="26"/>
      <w:u w:val="single"/>
      <w:lang w:bidi="ar-SA"/>
    </w:rPr>
  </w:style>
  <w:style w:type="character" w:customStyle="1" w:styleId="Tiu1">
    <w:name w:val="Tiêu đề #1_"/>
    <w:link w:val="Tiu11"/>
    <w:rsid w:val="00156E35"/>
    <w:rPr>
      <w:rFonts w:ascii="Georgia" w:hAnsi="Georgia"/>
      <w:b/>
      <w:bCs/>
      <w:i/>
      <w:iCs/>
      <w:sz w:val="42"/>
      <w:szCs w:val="42"/>
      <w:shd w:val="clear" w:color="auto" w:fill="FFFFFF"/>
    </w:rPr>
  </w:style>
  <w:style w:type="paragraph" w:customStyle="1" w:styleId="Tiu11">
    <w:name w:val="Tiêu đề #11"/>
    <w:basedOn w:val="Normal"/>
    <w:link w:val="Tiu1"/>
    <w:rsid w:val="00156E35"/>
    <w:pPr>
      <w:widowControl w:val="0"/>
      <w:shd w:val="clear" w:color="auto" w:fill="FFFFFF"/>
      <w:spacing w:line="240" w:lineRule="atLeast"/>
      <w:jc w:val="right"/>
      <w:outlineLvl w:val="0"/>
    </w:pPr>
    <w:rPr>
      <w:rFonts w:ascii="Georgia" w:eastAsiaTheme="minorHAnsi" w:hAnsi="Georgia" w:cstheme="minorBidi"/>
      <w:b/>
      <w:bCs/>
      <w:i/>
      <w:iCs/>
      <w:sz w:val="42"/>
      <w:szCs w:val="42"/>
    </w:rPr>
  </w:style>
  <w:style w:type="character" w:customStyle="1" w:styleId="Tiu10">
    <w:name w:val="Tiêu đề #1"/>
    <w:basedOn w:val="Tiu1"/>
    <w:rsid w:val="00156E35"/>
    <w:rPr>
      <w:rFonts w:ascii="Georgia" w:hAnsi="Georgia"/>
      <w:b/>
      <w:bCs/>
      <w:i/>
      <w:iCs/>
      <w:sz w:val="42"/>
      <w:szCs w:val="42"/>
      <w:shd w:val="clear" w:color="auto" w:fill="FFFFFF"/>
    </w:rPr>
  </w:style>
  <w:style w:type="character" w:customStyle="1" w:styleId="Chthchbng8">
    <w:name w:val="Chú thích bảng (8)_"/>
    <w:link w:val="Chthchbng80"/>
    <w:rsid w:val="00156E35"/>
    <w:rPr>
      <w:sz w:val="24"/>
      <w:szCs w:val="24"/>
      <w:shd w:val="clear" w:color="auto" w:fill="FFFFFF"/>
    </w:rPr>
  </w:style>
  <w:style w:type="paragraph" w:customStyle="1" w:styleId="Chthchbng80">
    <w:name w:val="Chú thích bảng (8)"/>
    <w:basedOn w:val="Normal"/>
    <w:link w:val="Chthchbng8"/>
    <w:rsid w:val="00156E35"/>
    <w:pPr>
      <w:widowControl w:val="0"/>
      <w:shd w:val="clear" w:color="auto" w:fill="FFFFFF"/>
      <w:spacing w:line="240" w:lineRule="atLeast"/>
    </w:pPr>
    <w:rPr>
      <w:rFonts w:asciiTheme="minorHAnsi" w:eastAsiaTheme="minorHAnsi" w:hAnsiTheme="minorHAnsi" w:cstheme="minorBidi"/>
    </w:rPr>
  </w:style>
  <w:style w:type="character" w:customStyle="1" w:styleId="Vnbnnidung212pt">
    <w:name w:val="Văn bản nội dung (2) + 12 pt"/>
    <w:aliases w:val="Không in nghiêng12"/>
    <w:rsid w:val="00156E35"/>
    <w:rPr>
      <w:i/>
      <w:iCs/>
      <w:sz w:val="24"/>
      <w:szCs w:val="24"/>
      <w:lang w:bidi="ar-SA"/>
    </w:rPr>
  </w:style>
  <w:style w:type="character" w:customStyle="1" w:styleId="Vnbnnidung2FranklinGothicHeavy2">
    <w:name w:val="Văn bản nội dung (2) + Franklin Gothic Heavy2"/>
    <w:aliases w:val="7,5 pt5,Không in nghiêng11,Giãn cách 1 pt2,Văn bản nội dung (2) + 62,Văn bản nội dung (4) + Calibri,5 pt9,Văn bản nội dung (2) + 81,In nghiêng6,Giãn cách -1 pt1"/>
    <w:rsid w:val="00156E35"/>
    <w:rPr>
      <w:rFonts w:ascii="Franklin Gothic Heavy" w:hAnsi="Franklin Gothic Heavy" w:cs="Franklin Gothic Heavy"/>
      <w:i/>
      <w:iCs/>
      <w:spacing w:val="30"/>
      <w:sz w:val="15"/>
      <w:szCs w:val="15"/>
      <w:lang w:bidi="ar-SA"/>
    </w:rPr>
  </w:style>
  <w:style w:type="character" w:customStyle="1" w:styleId="Chthchbng6">
    <w:name w:val="Chú thích bảng (6)_"/>
    <w:link w:val="Chthchbng60"/>
    <w:rsid w:val="00156E35"/>
    <w:rPr>
      <w:shd w:val="clear" w:color="auto" w:fill="FFFFFF"/>
    </w:rPr>
  </w:style>
  <w:style w:type="paragraph" w:customStyle="1" w:styleId="Chthchbng60">
    <w:name w:val="Chú thích bảng (6)"/>
    <w:basedOn w:val="Normal"/>
    <w:link w:val="Chthchbng6"/>
    <w:rsid w:val="00156E35"/>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Chthchbng7">
    <w:name w:val="Chú thích bảng (7)_"/>
    <w:link w:val="Chthchbng70"/>
    <w:rsid w:val="00156E35"/>
    <w:rPr>
      <w:rFonts w:ascii="Franklin Gothic Heavy" w:hAnsi="Franklin Gothic Heavy"/>
      <w:spacing w:val="20"/>
      <w:shd w:val="clear" w:color="auto" w:fill="FFFFFF"/>
    </w:rPr>
  </w:style>
  <w:style w:type="paragraph" w:customStyle="1" w:styleId="Chthchbng70">
    <w:name w:val="Chú thích bảng (7)"/>
    <w:basedOn w:val="Normal"/>
    <w:link w:val="Chthchbng7"/>
    <w:rsid w:val="00156E35"/>
    <w:pPr>
      <w:widowControl w:val="0"/>
      <w:shd w:val="clear" w:color="auto" w:fill="FFFFFF"/>
      <w:spacing w:line="240" w:lineRule="atLeast"/>
      <w:jc w:val="both"/>
    </w:pPr>
    <w:rPr>
      <w:rFonts w:ascii="Franklin Gothic Heavy" w:eastAsiaTheme="minorHAnsi" w:hAnsi="Franklin Gothic Heavy" w:cstheme="minorBidi"/>
      <w:spacing w:val="20"/>
      <w:sz w:val="22"/>
      <w:szCs w:val="22"/>
    </w:rPr>
  </w:style>
  <w:style w:type="character" w:customStyle="1" w:styleId="Vnbnnidung2Tahoma">
    <w:name w:val="Văn bản nội dung (2) + Tahoma"/>
    <w:aliases w:val="4 pt,Không in nghiêng10"/>
    <w:rsid w:val="00156E35"/>
    <w:rPr>
      <w:rFonts w:ascii="Tahoma" w:hAnsi="Tahoma" w:cs="Tahoma"/>
      <w:i/>
      <w:iCs/>
      <w:sz w:val="8"/>
      <w:szCs w:val="8"/>
      <w:lang w:bidi="ar-SA"/>
    </w:rPr>
  </w:style>
  <w:style w:type="character" w:customStyle="1" w:styleId="Vnbnnidung2FranklinGothicHeavy1">
    <w:name w:val="Văn bản nội dung (2) + Franklin Gothic Heavy1"/>
    <w:aliases w:val="8,5 pt4,Không in nghiêng9,Giãn cách 1 pt1,Văn bản nội dung (2) + 61,Văn bản nội dung (2) + 51,In nghiêng5,Văn bản nội dung (2) + Georgia,5 pt11,In nghiêng9,Văn bản nội dung (2) + 7"/>
    <w:rsid w:val="00156E35"/>
    <w:rPr>
      <w:rFonts w:ascii="Franklin Gothic Heavy" w:hAnsi="Franklin Gothic Heavy" w:cs="Franklin Gothic Heavy"/>
      <w:i/>
      <w:iCs/>
      <w:spacing w:val="30"/>
      <w:sz w:val="17"/>
      <w:szCs w:val="17"/>
      <w:lang w:bidi="ar-SA"/>
    </w:rPr>
  </w:style>
  <w:style w:type="character" w:customStyle="1" w:styleId="Vnbnnidung12Innghing">
    <w:name w:val="Văn bản nội dung (12) + In nghiêng"/>
    <w:rsid w:val="00156E35"/>
    <w:rPr>
      <w:b/>
      <w:bCs/>
      <w:i/>
      <w:iCs/>
      <w:sz w:val="26"/>
      <w:szCs w:val="26"/>
      <w:lang w:bidi="ar-SA"/>
    </w:rPr>
  </w:style>
  <w:style w:type="character" w:customStyle="1" w:styleId="Vnbnnidung12Khnginm">
    <w:name w:val="Văn bản nội dung (12) + Không in đậm"/>
    <w:rsid w:val="00156E35"/>
    <w:rPr>
      <w:b/>
      <w:bCs/>
      <w:noProof/>
      <w:sz w:val="26"/>
      <w:szCs w:val="26"/>
      <w:lang w:bidi="ar-SA"/>
    </w:rPr>
  </w:style>
  <w:style w:type="character" w:customStyle="1" w:styleId="Vnbnnidung12Khnginm1">
    <w:name w:val="Văn bản nội dung (12) + Không in đậm1"/>
    <w:aliases w:val="In nghiêng3"/>
    <w:rsid w:val="00156E35"/>
    <w:rPr>
      <w:b/>
      <w:bCs/>
      <w:i/>
      <w:iCs/>
      <w:sz w:val="26"/>
      <w:szCs w:val="26"/>
      <w:lang w:bidi="ar-SA"/>
    </w:rPr>
  </w:style>
  <w:style w:type="character" w:customStyle="1" w:styleId="Vnbnnidung18">
    <w:name w:val="Văn bản nội dung (18)_"/>
    <w:link w:val="Vnbnnidung180"/>
    <w:rsid w:val="00156E35"/>
    <w:rPr>
      <w:i/>
      <w:iCs/>
      <w:sz w:val="26"/>
      <w:szCs w:val="26"/>
      <w:shd w:val="clear" w:color="auto" w:fill="FFFFFF"/>
    </w:rPr>
  </w:style>
  <w:style w:type="paragraph" w:customStyle="1" w:styleId="Vnbnnidung180">
    <w:name w:val="Văn bản nội dung (18)"/>
    <w:basedOn w:val="Normal"/>
    <w:link w:val="Vnbnnidung18"/>
    <w:rsid w:val="00156E35"/>
    <w:pPr>
      <w:widowControl w:val="0"/>
      <w:shd w:val="clear" w:color="auto" w:fill="FFFFFF"/>
      <w:spacing w:line="288" w:lineRule="exact"/>
      <w:jc w:val="both"/>
    </w:pPr>
    <w:rPr>
      <w:rFonts w:asciiTheme="minorHAnsi" w:eastAsiaTheme="minorHAnsi" w:hAnsiTheme="minorHAnsi" w:cstheme="minorBidi"/>
      <w:i/>
      <w:iCs/>
      <w:sz w:val="26"/>
      <w:szCs w:val="26"/>
    </w:rPr>
  </w:style>
  <w:style w:type="character" w:customStyle="1" w:styleId="Vnbnnidung18Inm">
    <w:name w:val="Văn bản nội dung (18) + In đậm"/>
    <w:aliases w:val="Không in nghiêng8"/>
    <w:rsid w:val="00156E35"/>
    <w:rPr>
      <w:b/>
      <w:bCs/>
      <w:i/>
      <w:iCs/>
      <w:noProof/>
      <w:sz w:val="26"/>
      <w:szCs w:val="26"/>
      <w:lang w:bidi="ar-SA"/>
    </w:rPr>
  </w:style>
  <w:style w:type="character" w:customStyle="1" w:styleId="Vnbnnidung19">
    <w:name w:val="Văn bản nội dung (19)_"/>
    <w:link w:val="Vnbnnidung190"/>
    <w:rsid w:val="00156E35"/>
    <w:rPr>
      <w:i/>
      <w:iCs/>
      <w:sz w:val="12"/>
      <w:szCs w:val="12"/>
      <w:shd w:val="clear" w:color="auto" w:fill="FFFFFF"/>
    </w:rPr>
  </w:style>
  <w:style w:type="paragraph" w:customStyle="1" w:styleId="Vnbnnidung190">
    <w:name w:val="Văn bản nội dung (19)"/>
    <w:basedOn w:val="Normal"/>
    <w:link w:val="Vnbnnidung19"/>
    <w:rsid w:val="00156E35"/>
    <w:pPr>
      <w:widowControl w:val="0"/>
      <w:shd w:val="clear" w:color="auto" w:fill="FFFFFF"/>
      <w:spacing w:line="240" w:lineRule="atLeast"/>
      <w:jc w:val="both"/>
    </w:pPr>
    <w:rPr>
      <w:rFonts w:asciiTheme="minorHAnsi" w:eastAsiaTheme="minorHAnsi" w:hAnsiTheme="minorHAnsi" w:cstheme="minorBidi"/>
      <w:i/>
      <w:iCs/>
      <w:sz w:val="12"/>
      <w:szCs w:val="12"/>
    </w:rPr>
  </w:style>
  <w:style w:type="character" w:customStyle="1" w:styleId="Vnbnnidung24pt2">
    <w:name w:val="Văn bản nội dung (2) + 4 pt2"/>
    <w:aliases w:val="Không in nghiêng6,Tỉ lệ 200%"/>
    <w:rsid w:val="00156E35"/>
    <w:rPr>
      <w:i/>
      <w:iCs/>
      <w:spacing w:val="0"/>
      <w:w w:val="200"/>
      <w:sz w:val="8"/>
      <w:szCs w:val="8"/>
      <w:lang w:bidi="ar-SA"/>
    </w:rPr>
  </w:style>
  <w:style w:type="character" w:customStyle="1" w:styleId="Chthchbng9">
    <w:name w:val="Chú thích bảng (9)_"/>
    <w:link w:val="Chthchbng91"/>
    <w:rsid w:val="00156E35"/>
    <w:rPr>
      <w:b/>
      <w:bCs/>
      <w:sz w:val="26"/>
      <w:szCs w:val="26"/>
      <w:shd w:val="clear" w:color="auto" w:fill="FFFFFF"/>
    </w:rPr>
  </w:style>
  <w:style w:type="paragraph" w:customStyle="1" w:styleId="Chthchbng91">
    <w:name w:val="Chú thích bảng (9)1"/>
    <w:basedOn w:val="Normal"/>
    <w:link w:val="Chthchbng9"/>
    <w:rsid w:val="00156E35"/>
    <w:pPr>
      <w:widowControl w:val="0"/>
      <w:shd w:val="clear" w:color="auto" w:fill="FFFFFF"/>
      <w:spacing w:line="240" w:lineRule="atLeast"/>
    </w:pPr>
    <w:rPr>
      <w:rFonts w:asciiTheme="minorHAnsi" w:eastAsiaTheme="minorHAnsi" w:hAnsiTheme="minorHAnsi" w:cstheme="minorBidi"/>
      <w:b/>
      <w:bCs/>
      <w:sz w:val="26"/>
      <w:szCs w:val="26"/>
    </w:rPr>
  </w:style>
  <w:style w:type="character" w:customStyle="1" w:styleId="Chthchbng90">
    <w:name w:val="Chú thích bảng (9)"/>
    <w:rsid w:val="00156E35"/>
    <w:rPr>
      <w:b/>
      <w:bCs/>
      <w:sz w:val="26"/>
      <w:szCs w:val="26"/>
      <w:u w:val="single"/>
      <w:lang w:bidi="ar-SA"/>
    </w:rPr>
  </w:style>
  <w:style w:type="character" w:customStyle="1" w:styleId="Tiu4">
    <w:name w:val="Tiêu đề #4_"/>
    <w:link w:val="Tiu40"/>
    <w:rsid w:val="00156E35"/>
    <w:rPr>
      <w:b/>
      <w:bCs/>
      <w:sz w:val="26"/>
      <w:szCs w:val="26"/>
      <w:shd w:val="clear" w:color="auto" w:fill="FFFFFF"/>
    </w:rPr>
  </w:style>
  <w:style w:type="paragraph" w:customStyle="1" w:styleId="Tiu40">
    <w:name w:val="Tiêu đề #4"/>
    <w:basedOn w:val="Normal"/>
    <w:link w:val="Tiu4"/>
    <w:rsid w:val="00156E35"/>
    <w:pPr>
      <w:widowControl w:val="0"/>
      <w:shd w:val="clear" w:color="auto" w:fill="FFFFFF"/>
      <w:spacing w:line="422" w:lineRule="exact"/>
      <w:jc w:val="center"/>
      <w:outlineLvl w:val="3"/>
    </w:pPr>
    <w:rPr>
      <w:rFonts w:asciiTheme="minorHAnsi" w:eastAsiaTheme="minorHAnsi" w:hAnsiTheme="minorHAnsi" w:cstheme="minorBidi"/>
      <w:b/>
      <w:bCs/>
      <w:sz w:val="26"/>
      <w:szCs w:val="26"/>
    </w:rPr>
  </w:style>
  <w:style w:type="character" w:customStyle="1" w:styleId="Tiu420pt">
    <w:name w:val="Tiêu đề #4 + 20 pt"/>
    <w:rsid w:val="00156E35"/>
    <w:rPr>
      <w:b/>
      <w:bCs/>
      <w:sz w:val="40"/>
      <w:szCs w:val="40"/>
      <w:lang w:bidi="ar-SA"/>
    </w:rPr>
  </w:style>
  <w:style w:type="character" w:customStyle="1" w:styleId="Tiu42">
    <w:name w:val="Tiêu đề #4 (2)_"/>
    <w:link w:val="Tiu420"/>
    <w:rsid w:val="00156E35"/>
    <w:rPr>
      <w:b/>
      <w:bCs/>
      <w:sz w:val="26"/>
      <w:szCs w:val="26"/>
      <w:shd w:val="clear" w:color="auto" w:fill="FFFFFF"/>
    </w:rPr>
  </w:style>
  <w:style w:type="paragraph" w:customStyle="1" w:styleId="Tiu420">
    <w:name w:val="Tiêu đề #4 (2)"/>
    <w:basedOn w:val="Normal"/>
    <w:link w:val="Tiu42"/>
    <w:rsid w:val="00156E35"/>
    <w:pPr>
      <w:widowControl w:val="0"/>
      <w:shd w:val="clear" w:color="auto" w:fill="FFFFFF"/>
      <w:spacing w:line="422" w:lineRule="exact"/>
      <w:jc w:val="center"/>
      <w:outlineLvl w:val="3"/>
    </w:pPr>
    <w:rPr>
      <w:rFonts w:asciiTheme="minorHAnsi" w:eastAsiaTheme="minorHAnsi" w:hAnsiTheme="minorHAnsi" w:cstheme="minorBidi"/>
      <w:b/>
      <w:bCs/>
      <w:sz w:val="26"/>
      <w:szCs w:val="26"/>
    </w:rPr>
  </w:style>
  <w:style w:type="character" w:customStyle="1" w:styleId="Vnbnnidung20">
    <w:name w:val="Văn bản nội dung (20)_"/>
    <w:link w:val="Vnbnnidung200"/>
    <w:rsid w:val="00156E35"/>
    <w:rPr>
      <w:shd w:val="clear" w:color="auto" w:fill="FFFFFF"/>
    </w:rPr>
  </w:style>
  <w:style w:type="paragraph" w:customStyle="1" w:styleId="Vnbnnidung200">
    <w:name w:val="Văn bản nội dung (20)"/>
    <w:basedOn w:val="Normal"/>
    <w:link w:val="Vnbnnidung20"/>
    <w:rsid w:val="00156E35"/>
    <w:pPr>
      <w:widowControl w:val="0"/>
      <w:shd w:val="clear" w:color="auto" w:fill="FFFFFF"/>
      <w:spacing w:line="240" w:lineRule="atLeast"/>
      <w:jc w:val="center"/>
    </w:pPr>
    <w:rPr>
      <w:rFonts w:asciiTheme="minorHAnsi" w:eastAsiaTheme="minorHAnsi" w:hAnsiTheme="minorHAnsi" w:cstheme="minorBidi"/>
      <w:sz w:val="22"/>
      <w:szCs w:val="22"/>
    </w:rPr>
  </w:style>
  <w:style w:type="character" w:customStyle="1" w:styleId="Vnbnnidung291">
    <w:name w:val="Văn bản nội dung (2) + 91"/>
    <w:aliases w:val="5 pt3,Không in nghiêng5,Văn bản nội dung (2) + 93,In đậm3,Văn bản nội dung (23) + 9 pt1"/>
    <w:rsid w:val="00156E35"/>
    <w:rPr>
      <w:i/>
      <w:iCs/>
      <w:sz w:val="19"/>
      <w:szCs w:val="19"/>
      <w:lang w:val="es-ES_tradnl" w:eastAsia="es-ES_tradnl" w:bidi="ar-SA"/>
    </w:rPr>
  </w:style>
  <w:style w:type="character" w:customStyle="1" w:styleId="Vnbnnidung2Inm1">
    <w:name w:val="Văn bản nội dung (2) + In đậm1"/>
    <w:rsid w:val="00156E35"/>
    <w:rPr>
      <w:b/>
      <w:bCs/>
      <w:i/>
      <w:iCs/>
      <w:sz w:val="26"/>
      <w:szCs w:val="26"/>
      <w:lang w:bidi="ar-SA"/>
    </w:rPr>
  </w:style>
  <w:style w:type="character" w:customStyle="1" w:styleId="Tiu12">
    <w:name w:val="Tiêu đề #1 (2)_"/>
    <w:link w:val="Tiu121"/>
    <w:rsid w:val="00156E35"/>
    <w:rPr>
      <w:i/>
      <w:iCs/>
      <w:spacing w:val="-40"/>
      <w:shd w:val="clear" w:color="auto" w:fill="FFFFFF"/>
    </w:rPr>
  </w:style>
  <w:style w:type="paragraph" w:customStyle="1" w:styleId="Tiu121">
    <w:name w:val="Tiêu đề #1 (2)1"/>
    <w:basedOn w:val="Normal"/>
    <w:link w:val="Tiu12"/>
    <w:rsid w:val="00156E35"/>
    <w:pPr>
      <w:widowControl w:val="0"/>
      <w:shd w:val="clear" w:color="auto" w:fill="FFFFFF"/>
      <w:spacing w:line="240" w:lineRule="atLeast"/>
      <w:jc w:val="right"/>
      <w:outlineLvl w:val="0"/>
    </w:pPr>
    <w:rPr>
      <w:rFonts w:asciiTheme="minorHAnsi" w:eastAsiaTheme="minorHAnsi" w:hAnsiTheme="minorHAnsi" w:cstheme="minorBidi"/>
      <w:i/>
      <w:iCs/>
      <w:spacing w:val="-40"/>
      <w:sz w:val="22"/>
      <w:szCs w:val="22"/>
    </w:rPr>
  </w:style>
  <w:style w:type="character" w:customStyle="1" w:styleId="Tiu120">
    <w:name w:val="Tiêu đề #1 (2)"/>
    <w:basedOn w:val="Tiu12"/>
    <w:rsid w:val="00156E35"/>
    <w:rPr>
      <w:i/>
      <w:iCs/>
      <w:spacing w:val="-40"/>
      <w:shd w:val="clear" w:color="auto" w:fill="FFFFFF"/>
    </w:rPr>
  </w:style>
  <w:style w:type="character" w:customStyle="1" w:styleId="Vnbnnidung24pt1">
    <w:name w:val="Văn bản nội dung (2) + 4 pt1"/>
    <w:aliases w:val="Không in nghiêng4,Tỉ lệ 150%1"/>
    <w:rsid w:val="00156E35"/>
    <w:rPr>
      <w:i/>
      <w:iCs/>
      <w:w w:val="150"/>
      <w:sz w:val="8"/>
      <w:szCs w:val="8"/>
      <w:lang w:bidi="ar-SA"/>
    </w:rPr>
  </w:style>
  <w:style w:type="character" w:customStyle="1" w:styleId="Vnbnnidung25">
    <w:name w:val="Văn bản nội dung (2) + 5"/>
    <w:aliases w:val="5 pt2,Văn bản nội dung (4) + 8"/>
    <w:rsid w:val="00156E35"/>
    <w:rPr>
      <w:i/>
      <w:iCs/>
      <w:sz w:val="11"/>
      <w:szCs w:val="11"/>
      <w:lang w:bidi="ar-SA"/>
    </w:rPr>
  </w:style>
  <w:style w:type="character" w:customStyle="1" w:styleId="Chthchbng10">
    <w:name w:val="Chú thích bảng (10)_"/>
    <w:link w:val="Chthchbng100"/>
    <w:rsid w:val="00156E35"/>
    <w:rPr>
      <w:sz w:val="24"/>
      <w:szCs w:val="24"/>
      <w:shd w:val="clear" w:color="auto" w:fill="FFFFFF"/>
    </w:rPr>
  </w:style>
  <w:style w:type="paragraph" w:customStyle="1" w:styleId="Chthchbng100">
    <w:name w:val="Chú thích bảng (10)"/>
    <w:basedOn w:val="Normal"/>
    <w:link w:val="Chthchbng10"/>
    <w:rsid w:val="00156E35"/>
    <w:pPr>
      <w:widowControl w:val="0"/>
      <w:shd w:val="clear" w:color="auto" w:fill="FFFFFF"/>
      <w:spacing w:line="240" w:lineRule="atLeast"/>
    </w:pPr>
    <w:rPr>
      <w:rFonts w:asciiTheme="minorHAnsi" w:eastAsiaTheme="minorHAnsi" w:hAnsiTheme="minorHAnsi" w:cstheme="minorBidi"/>
    </w:rPr>
  </w:style>
  <w:style w:type="character" w:customStyle="1" w:styleId="Vnbnnidung2Tahoma1">
    <w:name w:val="Văn bản nội dung (2) + Tahoma1"/>
    <w:aliases w:val="12 pt,Không in nghiêng2,Văn bản nội dung (2) + Candara,Tiêu đề #7 (2) + Arial Unicode MS,Giãn cách -1 pt3,Văn bản nội dung (4) + 10 pt,5"/>
    <w:rsid w:val="00156E35"/>
    <w:rPr>
      <w:rFonts w:ascii="Tahoma" w:hAnsi="Tahoma" w:cs="Tahoma"/>
      <w:i/>
      <w:iCs/>
      <w:sz w:val="24"/>
      <w:szCs w:val="24"/>
      <w:lang w:bidi="ar-SA"/>
    </w:rPr>
  </w:style>
  <w:style w:type="character" w:customStyle="1" w:styleId="Vnbnnidung218pt">
    <w:name w:val="Văn bản nội dung (2) + 18 pt"/>
    <w:aliases w:val="Không in nghiêng1,Giãn cách -1 pt,Văn bản nội dung (2) + 13 pt,Văn bản nội dung (17) + In đậm,Văn bản nội dung (4) + 14 pt,Văn bản nội dung (4) + 4 pt"/>
    <w:rsid w:val="00156E35"/>
    <w:rPr>
      <w:i/>
      <w:iCs/>
      <w:spacing w:val="-20"/>
      <w:sz w:val="36"/>
      <w:szCs w:val="36"/>
      <w:lang w:bidi="ar-SA"/>
    </w:rPr>
  </w:style>
  <w:style w:type="character" w:customStyle="1" w:styleId="Chthchbng11">
    <w:name w:val="Chú thích bảng (11)_"/>
    <w:link w:val="Chthchbng110"/>
    <w:rsid w:val="00156E35"/>
    <w:rPr>
      <w:shd w:val="clear" w:color="auto" w:fill="FFFFFF"/>
    </w:rPr>
  </w:style>
  <w:style w:type="paragraph" w:customStyle="1" w:styleId="Chthchbng110">
    <w:name w:val="Chú thích bảng (11)"/>
    <w:basedOn w:val="Normal"/>
    <w:link w:val="Chthchbng11"/>
    <w:rsid w:val="00156E35"/>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Vnbnnidung210">
    <w:name w:val="Văn bản nội dung (21)_"/>
    <w:link w:val="Vnbnnidung211"/>
    <w:rsid w:val="00156E35"/>
    <w:rPr>
      <w:sz w:val="24"/>
      <w:szCs w:val="24"/>
      <w:shd w:val="clear" w:color="auto" w:fill="FFFFFF"/>
    </w:rPr>
  </w:style>
  <w:style w:type="paragraph" w:customStyle="1" w:styleId="Vnbnnidung211">
    <w:name w:val="Văn bản nội dung (21)"/>
    <w:basedOn w:val="Normal"/>
    <w:link w:val="Vnbnnidung210"/>
    <w:rsid w:val="00156E35"/>
    <w:pPr>
      <w:widowControl w:val="0"/>
      <w:shd w:val="clear" w:color="auto" w:fill="FFFFFF"/>
      <w:spacing w:line="240" w:lineRule="atLeast"/>
      <w:jc w:val="center"/>
    </w:pPr>
    <w:rPr>
      <w:rFonts w:asciiTheme="minorHAnsi" w:eastAsiaTheme="minorHAnsi" w:hAnsiTheme="minorHAnsi" w:cstheme="minorBidi"/>
    </w:rPr>
  </w:style>
  <w:style w:type="character" w:customStyle="1" w:styleId="Vnbnnidung1113pt">
    <w:name w:val="Văn bản nội dung (11) + 13 pt"/>
    <w:aliases w:val="In đậm,In nghiêng2,Văn bản nội dung (21) + 9.5 pt,Khác + Courier New,17 pt,In nghiêng8,Văn bản nội dung (2) + 8 pt"/>
    <w:rsid w:val="00156E35"/>
    <w:rPr>
      <w:b/>
      <w:bCs/>
      <w:i/>
      <w:iCs/>
      <w:sz w:val="26"/>
      <w:szCs w:val="26"/>
      <w:lang w:bidi="ar-SA"/>
    </w:rPr>
  </w:style>
  <w:style w:type="character" w:customStyle="1" w:styleId="Vnbnnidung220">
    <w:name w:val="Văn bản nội dung (22)_"/>
    <w:link w:val="Vnbnnidung221"/>
    <w:rsid w:val="00156E35"/>
    <w:rPr>
      <w:shd w:val="clear" w:color="auto" w:fill="FFFFFF"/>
    </w:rPr>
  </w:style>
  <w:style w:type="paragraph" w:customStyle="1" w:styleId="Vnbnnidung221">
    <w:name w:val="Văn bản nội dung (22)"/>
    <w:basedOn w:val="Normal"/>
    <w:link w:val="Vnbnnidung220"/>
    <w:rsid w:val="00156E35"/>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ChthchbngKhnginm">
    <w:name w:val="Chú thích bảng + Không in đậm"/>
    <w:basedOn w:val="Chthchbng"/>
    <w:rsid w:val="00156E35"/>
    <w:rPr>
      <w:b/>
      <w:bCs/>
      <w:sz w:val="26"/>
      <w:szCs w:val="26"/>
      <w:shd w:val="clear" w:color="auto" w:fill="FFFFFF"/>
    </w:rPr>
  </w:style>
  <w:style w:type="character" w:customStyle="1" w:styleId="Vnbnnidung230">
    <w:name w:val="Văn bản nội dung (23)_"/>
    <w:link w:val="Vnbnnidung231"/>
    <w:rsid w:val="00156E35"/>
    <w:rPr>
      <w:noProof/>
      <w:shd w:val="clear" w:color="auto" w:fill="FFFFFF"/>
    </w:rPr>
  </w:style>
  <w:style w:type="paragraph" w:customStyle="1" w:styleId="Vnbnnidung231">
    <w:name w:val="Văn bản nội dung (23)"/>
    <w:basedOn w:val="Normal"/>
    <w:link w:val="Vnbnnidung230"/>
    <w:rsid w:val="00156E35"/>
    <w:pPr>
      <w:widowControl w:val="0"/>
      <w:shd w:val="clear" w:color="auto" w:fill="FFFFFF"/>
      <w:spacing w:line="240" w:lineRule="atLeast"/>
    </w:pPr>
    <w:rPr>
      <w:rFonts w:asciiTheme="minorHAnsi" w:eastAsiaTheme="minorHAnsi" w:hAnsiTheme="minorHAnsi" w:cstheme="minorBidi"/>
      <w:noProof/>
      <w:sz w:val="22"/>
      <w:szCs w:val="22"/>
    </w:rPr>
  </w:style>
  <w:style w:type="character" w:customStyle="1" w:styleId="Tiu32">
    <w:name w:val="Tiêu đề #3 (2)_"/>
    <w:link w:val="Tiu321"/>
    <w:rsid w:val="00156E35"/>
    <w:rPr>
      <w:rFonts w:ascii="Century Gothic" w:hAnsi="Century Gothic"/>
      <w:i/>
      <w:iCs/>
      <w:spacing w:val="-30"/>
      <w:sz w:val="18"/>
      <w:szCs w:val="18"/>
      <w:shd w:val="clear" w:color="auto" w:fill="FFFFFF"/>
    </w:rPr>
  </w:style>
  <w:style w:type="paragraph" w:customStyle="1" w:styleId="Tiu321">
    <w:name w:val="Tiêu đề #3 (2)1"/>
    <w:basedOn w:val="Normal"/>
    <w:link w:val="Tiu32"/>
    <w:rsid w:val="00156E35"/>
    <w:pPr>
      <w:widowControl w:val="0"/>
      <w:shd w:val="clear" w:color="auto" w:fill="FFFFFF"/>
      <w:spacing w:line="240" w:lineRule="atLeast"/>
      <w:jc w:val="right"/>
      <w:outlineLvl w:val="2"/>
    </w:pPr>
    <w:rPr>
      <w:rFonts w:ascii="Century Gothic" w:eastAsiaTheme="minorHAnsi" w:hAnsi="Century Gothic" w:cstheme="minorBidi"/>
      <w:i/>
      <w:iCs/>
      <w:spacing w:val="-30"/>
      <w:sz w:val="18"/>
      <w:szCs w:val="18"/>
    </w:rPr>
  </w:style>
  <w:style w:type="paragraph" w:styleId="BodyText">
    <w:name w:val="Body Text"/>
    <w:basedOn w:val="Normal"/>
    <w:link w:val="BodyTextChar"/>
    <w:rsid w:val="00156E35"/>
    <w:pPr>
      <w:suppressAutoHyphens/>
      <w:ind w:right="-72"/>
      <w:jc w:val="both"/>
    </w:pPr>
    <w:rPr>
      <w:spacing w:val="-4"/>
      <w:szCs w:val="20"/>
      <w:lang w:val="x-none" w:eastAsia="x-none"/>
    </w:rPr>
  </w:style>
  <w:style w:type="character" w:customStyle="1" w:styleId="BodyTextChar">
    <w:name w:val="Body Text Char"/>
    <w:basedOn w:val="DefaultParagraphFont"/>
    <w:link w:val="BodyText"/>
    <w:rsid w:val="00156E35"/>
    <w:rPr>
      <w:rFonts w:ascii="Times New Roman" w:eastAsia="Times New Roman" w:hAnsi="Times New Roman" w:cs="Times New Roman"/>
      <w:spacing w:val="-4"/>
      <w:sz w:val="24"/>
      <w:szCs w:val="20"/>
      <w:lang w:val="x-none" w:eastAsia="x-none"/>
    </w:rPr>
  </w:style>
  <w:style w:type="paragraph" w:customStyle="1" w:styleId="i">
    <w:name w:val="(i)"/>
    <w:basedOn w:val="Normal"/>
    <w:link w:val="iChar"/>
    <w:rsid w:val="00156E35"/>
    <w:pPr>
      <w:suppressAutoHyphens/>
      <w:jc w:val="both"/>
    </w:pPr>
    <w:rPr>
      <w:rFonts w:ascii="Tms Rmn" w:hAnsi="Tms Rmn"/>
      <w:szCs w:val="20"/>
      <w:lang w:val="x-none" w:eastAsia="x-none"/>
    </w:rPr>
  </w:style>
  <w:style w:type="character" w:customStyle="1" w:styleId="iChar">
    <w:name w:val="(i) Char"/>
    <w:link w:val="i"/>
    <w:locked/>
    <w:rsid w:val="00156E35"/>
    <w:rPr>
      <w:rFonts w:ascii="Tms Rmn" w:eastAsia="Times New Roman" w:hAnsi="Tms Rmn" w:cs="Times New Roman"/>
      <w:sz w:val="24"/>
      <w:szCs w:val="20"/>
      <w:lang w:val="x-none" w:eastAsia="x-none"/>
    </w:rPr>
  </w:style>
  <w:style w:type="character" w:customStyle="1" w:styleId="Tiu13">
    <w:name w:val="Tiêu đề #1 (3)_"/>
    <w:link w:val="Tiu131"/>
    <w:rsid w:val="00156E35"/>
    <w:rPr>
      <w:rFonts w:ascii="Courier New" w:hAnsi="Courier New"/>
      <w:i/>
      <w:iCs/>
      <w:sz w:val="34"/>
      <w:szCs w:val="34"/>
      <w:shd w:val="clear" w:color="auto" w:fill="FFFFFF"/>
    </w:rPr>
  </w:style>
  <w:style w:type="paragraph" w:customStyle="1" w:styleId="Tiu131">
    <w:name w:val="Tiêu đề #1 (3)1"/>
    <w:basedOn w:val="Normal"/>
    <w:link w:val="Tiu13"/>
    <w:rsid w:val="00156E35"/>
    <w:pPr>
      <w:widowControl w:val="0"/>
      <w:shd w:val="clear" w:color="auto" w:fill="FFFFFF"/>
      <w:spacing w:line="240" w:lineRule="atLeast"/>
      <w:jc w:val="right"/>
      <w:outlineLvl w:val="0"/>
    </w:pPr>
    <w:rPr>
      <w:rFonts w:ascii="Courier New" w:eastAsiaTheme="minorHAnsi" w:hAnsi="Courier New" w:cstheme="minorBidi"/>
      <w:i/>
      <w:iCs/>
      <w:sz w:val="34"/>
      <w:szCs w:val="34"/>
    </w:rPr>
  </w:style>
  <w:style w:type="character" w:customStyle="1" w:styleId="Tiu14">
    <w:name w:val="Tiêu đề #1 (4)_"/>
    <w:link w:val="Tiu141"/>
    <w:rsid w:val="00156E35"/>
    <w:rPr>
      <w:rFonts w:ascii="Segoe UI" w:hAnsi="Segoe UI"/>
      <w:i/>
      <w:iCs/>
      <w:w w:val="150"/>
      <w:sz w:val="30"/>
      <w:szCs w:val="30"/>
      <w:shd w:val="clear" w:color="auto" w:fill="FFFFFF"/>
    </w:rPr>
  </w:style>
  <w:style w:type="paragraph" w:customStyle="1" w:styleId="Tiu141">
    <w:name w:val="Tiêu đề #1 (4)1"/>
    <w:basedOn w:val="Normal"/>
    <w:link w:val="Tiu14"/>
    <w:rsid w:val="00156E35"/>
    <w:pPr>
      <w:widowControl w:val="0"/>
      <w:shd w:val="clear" w:color="auto" w:fill="FFFFFF"/>
      <w:spacing w:line="240" w:lineRule="atLeast"/>
      <w:outlineLvl w:val="0"/>
    </w:pPr>
    <w:rPr>
      <w:rFonts w:ascii="Segoe UI" w:eastAsiaTheme="minorHAnsi" w:hAnsi="Segoe UI" w:cstheme="minorBidi"/>
      <w:i/>
      <w:iCs/>
      <w:w w:val="150"/>
      <w:sz w:val="30"/>
      <w:szCs w:val="30"/>
    </w:rPr>
  </w:style>
  <w:style w:type="character" w:customStyle="1" w:styleId="Tiu15">
    <w:name w:val="Tiêu đề #1 (5)_"/>
    <w:link w:val="Tiu151"/>
    <w:rsid w:val="00156E35"/>
    <w:rPr>
      <w:rFonts w:ascii="Garamond" w:hAnsi="Garamond"/>
      <w:b/>
      <w:bCs/>
      <w:i/>
      <w:iCs/>
      <w:sz w:val="32"/>
      <w:szCs w:val="32"/>
      <w:shd w:val="clear" w:color="auto" w:fill="FFFFFF"/>
    </w:rPr>
  </w:style>
  <w:style w:type="paragraph" w:customStyle="1" w:styleId="Tiu151">
    <w:name w:val="Tiêu đề #1 (5)1"/>
    <w:basedOn w:val="Normal"/>
    <w:link w:val="Tiu15"/>
    <w:rsid w:val="00156E35"/>
    <w:pPr>
      <w:widowControl w:val="0"/>
      <w:shd w:val="clear" w:color="auto" w:fill="FFFFFF"/>
      <w:spacing w:line="240" w:lineRule="atLeast"/>
      <w:outlineLvl w:val="0"/>
    </w:pPr>
    <w:rPr>
      <w:rFonts w:ascii="Garamond" w:eastAsiaTheme="minorHAnsi" w:hAnsi="Garamond" w:cstheme="minorBidi"/>
      <w:b/>
      <w:bCs/>
      <w:i/>
      <w:iCs/>
      <w:sz w:val="32"/>
      <w:szCs w:val="32"/>
    </w:rPr>
  </w:style>
  <w:style w:type="paragraph" w:customStyle="1" w:styleId="Section4heading">
    <w:name w:val="Section 4 heading"/>
    <w:basedOn w:val="Normal"/>
    <w:next w:val="Normal"/>
    <w:rsid w:val="00156E35"/>
    <w:pPr>
      <w:widowControl w:val="0"/>
      <w:tabs>
        <w:tab w:val="left" w:leader="dot" w:pos="8748"/>
      </w:tabs>
      <w:autoSpaceDE w:val="0"/>
      <w:autoSpaceDN w:val="0"/>
      <w:spacing w:after="240"/>
      <w:jc w:val="center"/>
    </w:pPr>
    <w:rPr>
      <w:b/>
      <w:sz w:val="36"/>
    </w:rPr>
  </w:style>
  <w:style w:type="paragraph" w:customStyle="1" w:styleId="SectionVHeading2">
    <w:name w:val="Section V. Heading 2"/>
    <w:basedOn w:val="SectionVHeader"/>
    <w:rsid w:val="00156E35"/>
    <w:pPr>
      <w:spacing w:before="120" w:after="200"/>
    </w:pPr>
    <w:rPr>
      <w:sz w:val="28"/>
    </w:rPr>
  </w:style>
  <w:style w:type="paragraph" w:customStyle="1" w:styleId="SectionVHeader">
    <w:name w:val="Section V. Header"/>
    <w:basedOn w:val="Normal"/>
    <w:rsid w:val="00156E35"/>
    <w:pPr>
      <w:jc w:val="center"/>
    </w:pPr>
    <w:rPr>
      <w:b/>
      <w:sz w:val="36"/>
      <w:szCs w:val="20"/>
      <w:lang w:val="es-ES_tradnl"/>
    </w:rPr>
  </w:style>
  <w:style w:type="paragraph" w:customStyle="1" w:styleId="Technical4">
    <w:name w:val="Technical 4"/>
    <w:rsid w:val="00156E35"/>
    <w:pPr>
      <w:tabs>
        <w:tab w:val="left" w:pos="-720"/>
      </w:tabs>
      <w:suppressAutoHyphens/>
      <w:spacing w:after="0" w:line="240" w:lineRule="auto"/>
      <w:jc w:val="both"/>
    </w:pPr>
    <w:rPr>
      <w:rFonts w:ascii="Times" w:eastAsia="Times New Roman" w:hAnsi="Times" w:cs="Times New Roman"/>
      <w:b/>
      <w:sz w:val="24"/>
      <w:szCs w:val="20"/>
    </w:rPr>
  </w:style>
  <w:style w:type="character" w:customStyle="1" w:styleId="Table">
    <w:name w:val="Table"/>
    <w:rsid w:val="00156E35"/>
    <w:rPr>
      <w:rFonts w:ascii="Arial" w:hAnsi="Arial"/>
      <w:sz w:val="20"/>
    </w:rPr>
  </w:style>
  <w:style w:type="character" w:customStyle="1" w:styleId="Tiu7">
    <w:name w:val="Tiêu đề #7_"/>
    <w:link w:val="Tiu70"/>
    <w:rsid w:val="00156E35"/>
    <w:rPr>
      <w:b/>
      <w:bCs/>
      <w:sz w:val="18"/>
      <w:szCs w:val="18"/>
      <w:shd w:val="clear" w:color="auto" w:fill="FFFFFF"/>
    </w:rPr>
  </w:style>
  <w:style w:type="paragraph" w:customStyle="1" w:styleId="Tiu70">
    <w:name w:val="Tiêu đề #7"/>
    <w:basedOn w:val="Normal"/>
    <w:link w:val="Tiu7"/>
    <w:rsid w:val="00156E35"/>
    <w:pPr>
      <w:widowControl w:val="0"/>
      <w:shd w:val="clear" w:color="auto" w:fill="FFFFFF"/>
      <w:spacing w:after="480" w:line="240" w:lineRule="atLeast"/>
      <w:jc w:val="center"/>
      <w:outlineLvl w:val="6"/>
    </w:pPr>
    <w:rPr>
      <w:rFonts w:asciiTheme="minorHAnsi" w:eastAsiaTheme="minorHAnsi" w:hAnsiTheme="minorHAnsi" w:cstheme="minorBidi"/>
      <w:b/>
      <w:bCs/>
      <w:sz w:val="18"/>
      <w:szCs w:val="18"/>
    </w:rPr>
  </w:style>
  <w:style w:type="character" w:customStyle="1" w:styleId="Khc">
    <w:name w:val="Khác_"/>
    <w:link w:val="Khc0"/>
    <w:rsid w:val="00156E35"/>
    <w:rPr>
      <w:shd w:val="clear" w:color="auto" w:fill="FFFFFF"/>
    </w:rPr>
  </w:style>
  <w:style w:type="paragraph" w:customStyle="1" w:styleId="Khc0">
    <w:name w:val="Khác"/>
    <w:basedOn w:val="Normal"/>
    <w:link w:val="Khc"/>
    <w:rsid w:val="00156E35"/>
    <w:pPr>
      <w:widowControl w:val="0"/>
      <w:shd w:val="clear" w:color="auto" w:fill="FFFFFF"/>
    </w:pPr>
    <w:rPr>
      <w:rFonts w:asciiTheme="minorHAnsi" w:eastAsiaTheme="minorHAnsi" w:hAnsiTheme="minorHAnsi" w:cstheme="minorBidi"/>
      <w:sz w:val="22"/>
      <w:szCs w:val="22"/>
    </w:rPr>
  </w:style>
  <w:style w:type="character" w:customStyle="1" w:styleId="Tiu6">
    <w:name w:val="Tiêu đề #6_"/>
    <w:link w:val="Tiu61"/>
    <w:rsid w:val="00156E35"/>
    <w:rPr>
      <w:rFonts w:ascii="Courier New" w:hAnsi="Courier New"/>
      <w:b/>
      <w:bCs/>
      <w:i/>
      <w:iCs/>
      <w:sz w:val="34"/>
      <w:szCs w:val="34"/>
      <w:shd w:val="clear" w:color="auto" w:fill="FFFFFF"/>
    </w:rPr>
  </w:style>
  <w:style w:type="paragraph" w:customStyle="1" w:styleId="Tiu61">
    <w:name w:val="Tiêu đề #61"/>
    <w:basedOn w:val="Normal"/>
    <w:link w:val="Tiu6"/>
    <w:rsid w:val="00156E35"/>
    <w:pPr>
      <w:widowControl w:val="0"/>
      <w:shd w:val="clear" w:color="auto" w:fill="FFFFFF"/>
      <w:spacing w:before="60" w:after="60" w:line="240" w:lineRule="atLeast"/>
      <w:jc w:val="right"/>
      <w:outlineLvl w:val="5"/>
    </w:pPr>
    <w:rPr>
      <w:rFonts w:ascii="Courier New" w:eastAsiaTheme="minorHAnsi" w:hAnsi="Courier New" w:cstheme="minorBidi"/>
      <w:b/>
      <w:bCs/>
      <w:i/>
      <w:iCs/>
      <w:sz w:val="34"/>
      <w:szCs w:val="34"/>
    </w:rPr>
  </w:style>
  <w:style w:type="character" w:customStyle="1" w:styleId="Tiu5">
    <w:name w:val="Tiêu đề #5_"/>
    <w:link w:val="Tiu51"/>
    <w:rsid w:val="00156E35"/>
    <w:rPr>
      <w:rFonts w:ascii="Courier New" w:hAnsi="Courier New"/>
      <w:b/>
      <w:bCs/>
      <w:i/>
      <w:iCs/>
      <w:sz w:val="34"/>
      <w:szCs w:val="34"/>
      <w:shd w:val="clear" w:color="auto" w:fill="FFFFFF"/>
    </w:rPr>
  </w:style>
  <w:style w:type="paragraph" w:customStyle="1" w:styleId="Tiu51">
    <w:name w:val="Tiêu đề #51"/>
    <w:basedOn w:val="Normal"/>
    <w:link w:val="Tiu5"/>
    <w:rsid w:val="00156E35"/>
    <w:pPr>
      <w:widowControl w:val="0"/>
      <w:shd w:val="clear" w:color="auto" w:fill="FFFFFF"/>
      <w:spacing w:before="6060" w:line="240" w:lineRule="atLeast"/>
      <w:outlineLvl w:val="4"/>
    </w:pPr>
    <w:rPr>
      <w:rFonts w:ascii="Courier New" w:eastAsiaTheme="minorHAnsi" w:hAnsi="Courier New" w:cstheme="minorBidi"/>
      <w:b/>
      <w:bCs/>
      <w:i/>
      <w:iCs/>
      <w:sz w:val="34"/>
      <w:szCs w:val="34"/>
    </w:rPr>
  </w:style>
  <w:style w:type="character" w:customStyle="1" w:styleId="Tiu62">
    <w:name w:val="Tiêu đề #6 (2)_"/>
    <w:link w:val="Tiu621"/>
    <w:rsid w:val="00156E35"/>
    <w:rPr>
      <w:rFonts w:ascii="Courier New" w:hAnsi="Courier New"/>
      <w:b/>
      <w:bCs/>
      <w:i/>
      <w:iCs/>
      <w:sz w:val="32"/>
      <w:szCs w:val="32"/>
      <w:shd w:val="clear" w:color="auto" w:fill="FFFFFF"/>
    </w:rPr>
  </w:style>
  <w:style w:type="paragraph" w:customStyle="1" w:styleId="Tiu621">
    <w:name w:val="Tiêu đề #6 (2)1"/>
    <w:basedOn w:val="Normal"/>
    <w:link w:val="Tiu62"/>
    <w:rsid w:val="00156E35"/>
    <w:pPr>
      <w:widowControl w:val="0"/>
      <w:shd w:val="clear" w:color="auto" w:fill="FFFFFF"/>
      <w:spacing w:line="240" w:lineRule="atLeast"/>
      <w:outlineLvl w:val="5"/>
    </w:pPr>
    <w:rPr>
      <w:rFonts w:ascii="Courier New" w:eastAsiaTheme="minorHAnsi" w:hAnsi="Courier New" w:cstheme="minorBidi"/>
      <w:b/>
      <w:bCs/>
      <w:i/>
      <w:iCs/>
      <w:sz w:val="32"/>
      <w:szCs w:val="32"/>
    </w:rPr>
  </w:style>
  <w:style w:type="character" w:customStyle="1" w:styleId="Tiu43">
    <w:name w:val="Tiêu đề #4 (3)_"/>
    <w:link w:val="Tiu431"/>
    <w:rsid w:val="00156E35"/>
    <w:rPr>
      <w:i/>
      <w:iCs/>
      <w:sz w:val="18"/>
      <w:szCs w:val="18"/>
      <w:shd w:val="clear" w:color="auto" w:fill="FFFFFF"/>
    </w:rPr>
  </w:style>
  <w:style w:type="paragraph" w:customStyle="1" w:styleId="Tiu431">
    <w:name w:val="Tiêu đề #4 (3)1"/>
    <w:basedOn w:val="Normal"/>
    <w:link w:val="Tiu43"/>
    <w:rsid w:val="00156E35"/>
    <w:pPr>
      <w:widowControl w:val="0"/>
      <w:shd w:val="clear" w:color="auto" w:fill="FFFFFF"/>
      <w:spacing w:before="360" w:after="180" w:line="240" w:lineRule="atLeast"/>
      <w:jc w:val="right"/>
      <w:outlineLvl w:val="3"/>
    </w:pPr>
    <w:rPr>
      <w:rFonts w:asciiTheme="minorHAnsi" w:eastAsiaTheme="minorHAnsi" w:hAnsiTheme="minorHAnsi" w:cstheme="minorBidi"/>
      <w:i/>
      <w:iCs/>
      <w:sz w:val="18"/>
      <w:szCs w:val="18"/>
    </w:rPr>
  </w:style>
  <w:style w:type="character" w:customStyle="1" w:styleId="Tiu72">
    <w:name w:val="Tiêu đề #7 (2)_"/>
    <w:link w:val="Tiu720"/>
    <w:rsid w:val="00156E35"/>
    <w:rPr>
      <w:sz w:val="18"/>
      <w:szCs w:val="18"/>
      <w:shd w:val="clear" w:color="auto" w:fill="FFFFFF"/>
    </w:rPr>
  </w:style>
  <w:style w:type="paragraph" w:customStyle="1" w:styleId="Tiu720">
    <w:name w:val="Tiêu đề #7 (2)"/>
    <w:basedOn w:val="Normal"/>
    <w:link w:val="Tiu72"/>
    <w:rsid w:val="00156E35"/>
    <w:pPr>
      <w:widowControl w:val="0"/>
      <w:shd w:val="clear" w:color="auto" w:fill="FFFFFF"/>
      <w:spacing w:after="360" w:line="240" w:lineRule="atLeast"/>
      <w:jc w:val="right"/>
      <w:outlineLvl w:val="6"/>
    </w:pPr>
    <w:rPr>
      <w:rFonts w:asciiTheme="minorHAnsi" w:eastAsiaTheme="minorHAnsi" w:hAnsiTheme="minorHAnsi" w:cstheme="minorBidi"/>
      <w:sz w:val="18"/>
      <w:szCs w:val="18"/>
    </w:rPr>
  </w:style>
  <w:style w:type="character" w:customStyle="1" w:styleId="Vnbnnidung240">
    <w:name w:val="Văn bản nội dung (24)_"/>
    <w:link w:val="Vnbnnidung241"/>
    <w:rsid w:val="00156E35"/>
    <w:rPr>
      <w:sz w:val="16"/>
      <w:szCs w:val="16"/>
      <w:shd w:val="clear" w:color="auto" w:fill="FFFFFF"/>
    </w:rPr>
  </w:style>
  <w:style w:type="paragraph" w:customStyle="1" w:styleId="Vnbnnidung241">
    <w:name w:val="Văn bản nội dung (24)"/>
    <w:basedOn w:val="Normal"/>
    <w:link w:val="Vnbnnidung240"/>
    <w:rsid w:val="00156E35"/>
    <w:pPr>
      <w:widowControl w:val="0"/>
      <w:shd w:val="clear" w:color="auto" w:fill="FFFFFF"/>
      <w:spacing w:before="2280" w:line="240" w:lineRule="atLeast"/>
      <w:jc w:val="center"/>
    </w:pPr>
    <w:rPr>
      <w:rFonts w:asciiTheme="minorHAnsi" w:eastAsiaTheme="minorHAnsi" w:hAnsiTheme="minorHAnsi" w:cstheme="minorBidi"/>
      <w:sz w:val="16"/>
      <w:szCs w:val="16"/>
    </w:rPr>
  </w:style>
  <w:style w:type="character" w:customStyle="1" w:styleId="Vnbnnidung250">
    <w:name w:val="Văn bản nội dung (25)_"/>
    <w:link w:val="Vnbnnidung251"/>
    <w:rsid w:val="00156E35"/>
    <w:rPr>
      <w:b/>
      <w:bCs/>
      <w:shd w:val="clear" w:color="auto" w:fill="FFFFFF"/>
    </w:rPr>
  </w:style>
  <w:style w:type="paragraph" w:customStyle="1" w:styleId="Vnbnnidung251">
    <w:name w:val="Văn bản nội dung (25)"/>
    <w:basedOn w:val="Normal"/>
    <w:link w:val="Vnbnnidung250"/>
    <w:rsid w:val="00156E35"/>
    <w:pPr>
      <w:widowControl w:val="0"/>
      <w:shd w:val="clear" w:color="auto" w:fill="FFFFFF"/>
      <w:spacing w:after="60" w:line="326" w:lineRule="exact"/>
      <w:jc w:val="center"/>
    </w:pPr>
    <w:rPr>
      <w:rFonts w:asciiTheme="minorHAnsi" w:eastAsiaTheme="minorHAnsi" w:hAnsiTheme="minorHAnsi" w:cstheme="minorBidi"/>
      <w:b/>
      <w:bCs/>
      <w:sz w:val="22"/>
      <w:szCs w:val="22"/>
    </w:rPr>
  </w:style>
  <w:style w:type="character" w:customStyle="1" w:styleId="Vnbnnidung26">
    <w:name w:val="Văn bản nội dung (26)_"/>
    <w:link w:val="Vnbnnidung260"/>
    <w:rsid w:val="00156E35"/>
    <w:rPr>
      <w:noProof/>
      <w:shd w:val="clear" w:color="auto" w:fill="FFFFFF"/>
    </w:rPr>
  </w:style>
  <w:style w:type="paragraph" w:customStyle="1" w:styleId="Vnbnnidung260">
    <w:name w:val="Văn bản nội dung (26)"/>
    <w:basedOn w:val="Normal"/>
    <w:link w:val="Vnbnnidung26"/>
    <w:rsid w:val="00156E35"/>
    <w:pPr>
      <w:widowControl w:val="0"/>
      <w:shd w:val="clear" w:color="auto" w:fill="FFFFFF"/>
      <w:spacing w:line="240" w:lineRule="atLeast"/>
    </w:pPr>
    <w:rPr>
      <w:rFonts w:asciiTheme="minorHAnsi" w:eastAsiaTheme="minorHAnsi" w:hAnsiTheme="minorHAnsi" w:cstheme="minorBidi"/>
      <w:noProof/>
      <w:sz w:val="22"/>
      <w:szCs w:val="22"/>
    </w:rPr>
  </w:style>
  <w:style w:type="character" w:customStyle="1" w:styleId="Vnbnnidung27">
    <w:name w:val="Văn bản nội dung (27)_"/>
    <w:link w:val="Vnbnnidung270"/>
    <w:rsid w:val="00156E35"/>
    <w:rPr>
      <w:sz w:val="16"/>
      <w:szCs w:val="16"/>
      <w:shd w:val="clear" w:color="auto" w:fill="FFFFFF"/>
    </w:rPr>
  </w:style>
  <w:style w:type="paragraph" w:customStyle="1" w:styleId="Vnbnnidung270">
    <w:name w:val="Văn bản nội dung (27)"/>
    <w:basedOn w:val="Normal"/>
    <w:link w:val="Vnbnnidung27"/>
    <w:rsid w:val="00156E35"/>
    <w:pPr>
      <w:widowControl w:val="0"/>
      <w:shd w:val="clear" w:color="auto" w:fill="FFFFFF"/>
      <w:spacing w:line="240" w:lineRule="atLeast"/>
    </w:pPr>
    <w:rPr>
      <w:rFonts w:asciiTheme="minorHAnsi" w:eastAsiaTheme="minorHAnsi" w:hAnsiTheme="minorHAnsi" w:cstheme="minorBidi"/>
      <w:sz w:val="16"/>
      <w:szCs w:val="16"/>
    </w:rPr>
  </w:style>
  <w:style w:type="character" w:customStyle="1" w:styleId="Vnbnnidung28">
    <w:name w:val="Văn bản nội dung (28)_"/>
    <w:link w:val="Vnbnnidung280"/>
    <w:rsid w:val="00156E35"/>
    <w:rPr>
      <w:sz w:val="16"/>
      <w:szCs w:val="16"/>
      <w:shd w:val="clear" w:color="auto" w:fill="FFFFFF"/>
    </w:rPr>
  </w:style>
  <w:style w:type="paragraph" w:customStyle="1" w:styleId="Vnbnnidung280">
    <w:name w:val="Văn bản nội dung (28)"/>
    <w:basedOn w:val="Normal"/>
    <w:link w:val="Vnbnnidung28"/>
    <w:rsid w:val="00156E35"/>
    <w:pPr>
      <w:widowControl w:val="0"/>
      <w:shd w:val="clear" w:color="auto" w:fill="FFFFFF"/>
      <w:spacing w:line="240" w:lineRule="atLeast"/>
    </w:pPr>
    <w:rPr>
      <w:rFonts w:asciiTheme="minorHAnsi" w:eastAsiaTheme="minorHAnsi" w:hAnsiTheme="minorHAnsi" w:cstheme="minorBidi"/>
      <w:sz w:val="16"/>
      <w:szCs w:val="16"/>
    </w:rPr>
  </w:style>
  <w:style w:type="character" w:customStyle="1" w:styleId="Vnbnnidung290">
    <w:name w:val="Văn bản nội dung (29)_"/>
    <w:link w:val="Vnbnnidung293"/>
    <w:rsid w:val="00156E35"/>
    <w:rPr>
      <w:sz w:val="16"/>
      <w:szCs w:val="16"/>
      <w:shd w:val="clear" w:color="auto" w:fill="FFFFFF"/>
    </w:rPr>
  </w:style>
  <w:style w:type="paragraph" w:customStyle="1" w:styleId="Vnbnnidung293">
    <w:name w:val="Văn bản nội dung (29)"/>
    <w:basedOn w:val="Normal"/>
    <w:link w:val="Vnbnnidung290"/>
    <w:rsid w:val="00156E35"/>
    <w:pPr>
      <w:widowControl w:val="0"/>
      <w:shd w:val="clear" w:color="auto" w:fill="FFFFFF"/>
      <w:spacing w:before="60" w:line="240" w:lineRule="atLeast"/>
      <w:jc w:val="right"/>
    </w:pPr>
    <w:rPr>
      <w:rFonts w:asciiTheme="minorHAnsi" w:eastAsiaTheme="minorHAnsi" w:hAnsiTheme="minorHAnsi" w:cstheme="minorBidi"/>
      <w:sz w:val="16"/>
      <w:szCs w:val="16"/>
    </w:rPr>
  </w:style>
  <w:style w:type="character" w:customStyle="1" w:styleId="Vnbnnidung30">
    <w:name w:val="Văn bản nội dung (30)_"/>
    <w:link w:val="Vnbnnidung300"/>
    <w:rsid w:val="00156E35"/>
    <w:rPr>
      <w:sz w:val="16"/>
      <w:szCs w:val="16"/>
      <w:shd w:val="clear" w:color="auto" w:fill="FFFFFF"/>
    </w:rPr>
  </w:style>
  <w:style w:type="paragraph" w:customStyle="1" w:styleId="Vnbnnidung300">
    <w:name w:val="Văn bản nội dung (30)"/>
    <w:basedOn w:val="Normal"/>
    <w:link w:val="Vnbnnidung30"/>
    <w:rsid w:val="00156E35"/>
    <w:pPr>
      <w:widowControl w:val="0"/>
      <w:shd w:val="clear" w:color="auto" w:fill="FFFFFF"/>
      <w:spacing w:line="240" w:lineRule="atLeast"/>
    </w:pPr>
    <w:rPr>
      <w:rFonts w:asciiTheme="minorHAnsi" w:eastAsiaTheme="minorHAnsi" w:hAnsiTheme="minorHAnsi" w:cstheme="minorBidi"/>
      <w:sz w:val="16"/>
      <w:szCs w:val="16"/>
    </w:rPr>
  </w:style>
  <w:style w:type="character" w:customStyle="1" w:styleId="Vnbnnidung310">
    <w:name w:val="Văn bản nội dung (31)_"/>
    <w:link w:val="Vnbnnidung311"/>
    <w:rsid w:val="00156E35"/>
    <w:rPr>
      <w:rFonts w:ascii="Courier New" w:hAnsi="Courier New"/>
      <w:i/>
      <w:iCs/>
      <w:spacing w:val="-40"/>
      <w:sz w:val="21"/>
      <w:szCs w:val="21"/>
      <w:shd w:val="clear" w:color="auto" w:fill="FFFFFF"/>
    </w:rPr>
  </w:style>
  <w:style w:type="paragraph" w:customStyle="1" w:styleId="Vnbnnidung311">
    <w:name w:val="Văn bản nội dung (31)1"/>
    <w:basedOn w:val="Normal"/>
    <w:link w:val="Vnbnnidung310"/>
    <w:rsid w:val="00156E35"/>
    <w:pPr>
      <w:widowControl w:val="0"/>
      <w:shd w:val="clear" w:color="auto" w:fill="FFFFFF"/>
      <w:spacing w:before="180" w:line="240" w:lineRule="atLeast"/>
      <w:jc w:val="both"/>
    </w:pPr>
    <w:rPr>
      <w:rFonts w:ascii="Courier New" w:eastAsiaTheme="minorHAnsi" w:hAnsi="Courier New" w:cstheme="minorBidi"/>
      <w:i/>
      <w:iCs/>
      <w:spacing w:val="-40"/>
      <w:sz w:val="21"/>
      <w:szCs w:val="21"/>
    </w:rPr>
  </w:style>
  <w:style w:type="character" w:customStyle="1" w:styleId="Vnbnnidung320">
    <w:name w:val="Văn bản nội dung (32)_"/>
    <w:link w:val="Vnbnnidung321"/>
    <w:rsid w:val="00156E35"/>
    <w:rPr>
      <w:sz w:val="16"/>
      <w:szCs w:val="16"/>
      <w:shd w:val="clear" w:color="auto" w:fill="FFFFFF"/>
    </w:rPr>
  </w:style>
  <w:style w:type="paragraph" w:customStyle="1" w:styleId="Vnbnnidung321">
    <w:name w:val="Văn bản nội dung (32)"/>
    <w:basedOn w:val="Normal"/>
    <w:link w:val="Vnbnnidung320"/>
    <w:rsid w:val="00156E35"/>
    <w:pPr>
      <w:widowControl w:val="0"/>
      <w:shd w:val="clear" w:color="auto" w:fill="FFFFFF"/>
      <w:spacing w:line="240" w:lineRule="atLeast"/>
    </w:pPr>
    <w:rPr>
      <w:rFonts w:asciiTheme="minorHAnsi" w:eastAsiaTheme="minorHAnsi" w:hAnsiTheme="minorHAnsi" w:cstheme="minorBidi"/>
      <w:sz w:val="16"/>
      <w:szCs w:val="16"/>
    </w:rPr>
  </w:style>
  <w:style w:type="character" w:customStyle="1" w:styleId="Vnbnnidung33">
    <w:name w:val="Văn bản nội dung (33)_"/>
    <w:link w:val="Vnbnnidung330"/>
    <w:rsid w:val="00156E35"/>
    <w:rPr>
      <w:sz w:val="15"/>
      <w:szCs w:val="15"/>
      <w:shd w:val="clear" w:color="auto" w:fill="FFFFFF"/>
    </w:rPr>
  </w:style>
  <w:style w:type="paragraph" w:customStyle="1" w:styleId="Vnbnnidung330">
    <w:name w:val="Văn bản nội dung (33)"/>
    <w:basedOn w:val="Normal"/>
    <w:link w:val="Vnbnnidung33"/>
    <w:rsid w:val="00156E35"/>
    <w:pPr>
      <w:widowControl w:val="0"/>
      <w:shd w:val="clear" w:color="auto" w:fill="FFFFFF"/>
      <w:spacing w:line="240" w:lineRule="atLeast"/>
    </w:pPr>
    <w:rPr>
      <w:rFonts w:asciiTheme="minorHAnsi" w:eastAsiaTheme="minorHAnsi" w:hAnsiTheme="minorHAnsi" w:cstheme="minorBidi"/>
      <w:sz w:val="15"/>
      <w:szCs w:val="15"/>
    </w:rPr>
  </w:style>
  <w:style w:type="character" w:customStyle="1" w:styleId="Vnbnnidung34">
    <w:name w:val="Văn bản nội dung (34)_"/>
    <w:link w:val="Vnbnnidung340"/>
    <w:rsid w:val="00156E35"/>
    <w:rPr>
      <w:sz w:val="16"/>
      <w:szCs w:val="16"/>
      <w:shd w:val="clear" w:color="auto" w:fill="FFFFFF"/>
    </w:rPr>
  </w:style>
  <w:style w:type="paragraph" w:customStyle="1" w:styleId="Vnbnnidung340">
    <w:name w:val="Văn bản nội dung (34)"/>
    <w:basedOn w:val="Normal"/>
    <w:link w:val="Vnbnnidung34"/>
    <w:rsid w:val="00156E35"/>
    <w:pPr>
      <w:widowControl w:val="0"/>
      <w:shd w:val="clear" w:color="auto" w:fill="FFFFFF"/>
      <w:spacing w:line="240" w:lineRule="atLeast"/>
    </w:pPr>
    <w:rPr>
      <w:rFonts w:asciiTheme="minorHAnsi" w:eastAsiaTheme="minorHAnsi" w:hAnsiTheme="minorHAnsi" w:cstheme="minorBidi"/>
      <w:sz w:val="16"/>
      <w:szCs w:val="16"/>
    </w:rPr>
  </w:style>
  <w:style w:type="character" w:customStyle="1" w:styleId="Vnbnnidung35">
    <w:name w:val="Văn bản nội dung (35)_"/>
    <w:link w:val="Vnbnnidung350"/>
    <w:rsid w:val="00156E35"/>
    <w:rPr>
      <w:sz w:val="18"/>
      <w:szCs w:val="18"/>
      <w:shd w:val="clear" w:color="auto" w:fill="FFFFFF"/>
    </w:rPr>
  </w:style>
  <w:style w:type="paragraph" w:customStyle="1" w:styleId="Vnbnnidung350">
    <w:name w:val="Văn bản nội dung (35)"/>
    <w:basedOn w:val="Normal"/>
    <w:link w:val="Vnbnnidung35"/>
    <w:rsid w:val="00156E35"/>
    <w:pPr>
      <w:widowControl w:val="0"/>
      <w:shd w:val="clear" w:color="auto" w:fill="FFFFFF"/>
      <w:spacing w:before="60" w:after="60" w:line="240" w:lineRule="atLeast"/>
      <w:jc w:val="both"/>
    </w:pPr>
    <w:rPr>
      <w:rFonts w:asciiTheme="minorHAnsi" w:eastAsiaTheme="minorHAnsi" w:hAnsiTheme="minorHAnsi" w:cstheme="minorBidi"/>
      <w:sz w:val="18"/>
      <w:szCs w:val="18"/>
    </w:rPr>
  </w:style>
  <w:style w:type="character" w:customStyle="1" w:styleId="Vnbnnidung36">
    <w:name w:val="Văn bản nội dung (36)_"/>
    <w:link w:val="Vnbnnidung360"/>
    <w:rsid w:val="00156E35"/>
    <w:rPr>
      <w:sz w:val="15"/>
      <w:szCs w:val="15"/>
      <w:shd w:val="clear" w:color="auto" w:fill="FFFFFF"/>
    </w:rPr>
  </w:style>
  <w:style w:type="paragraph" w:customStyle="1" w:styleId="Vnbnnidung360">
    <w:name w:val="Văn bản nội dung (36)"/>
    <w:basedOn w:val="Normal"/>
    <w:link w:val="Vnbnnidung36"/>
    <w:rsid w:val="00156E35"/>
    <w:pPr>
      <w:widowControl w:val="0"/>
      <w:shd w:val="clear" w:color="auto" w:fill="FFFFFF"/>
      <w:spacing w:line="240" w:lineRule="atLeast"/>
    </w:pPr>
    <w:rPr>
      <w:rFonts w:asciiTheme="minorHAnsi" w:eastAsiaTheme="minorHAnsi" w:hAnsiTheme="minorHAnsi" w:cstheme="minorBidi"/>
      <w:sz w:val="15"/>
      <w:szCs w:val="15"/>
    </w:rPr>
  </w:style>
  <w:style w:type="character" w:customStyle="1" w:styleId="Vnbnnidung37">
    <w:name w:val="Văn bản nội dung (37)_"/>
    <w:link w:val="Vnbnnidung370"/>
    <w:rsid w:val="00156E35"/>
    <w:rPr>
      <w:sz w:val="16"/>
      <w:szCs w:val="16"/>
      <w:shd w:val="clear" w:color="auto" w:fill="FFFFFF"/>
    </w:rPr>
  </w:style>
  <w:style w:type="paragraph" w:customStyle="1" w:styleId="Vnbnnidung370">
    <w:name w:val="Văn bản nội dung (37)"/>
    <w:basedOn w:val="Normal"/>
    <w:link w:val="Vnbnnidung37"/>
    <w:rsid w:val="00156E35"/>
    <w:pPr>
      <w:widowControl w:val="0"/>
      <w:shd w:val="clear" w:color="auto" w:fill="FFFFFF"/>
      <w:spacing w:before="300" w:line="240" w:lineRule="atLeast"/>
      <w:jc w:val="center"/>
    </w:pPr>
    <w:rPr>
      <w:rFonts w:asciiTheme="minorHAnsi" w:eastAsiaTheme="minorHAnsi" w:hAnsiTheme="minorHAnsi" w:cstheme="minorBidi"/>
      <w:sz w:val="16"/>
      <w:szCs w:val="16"/>
    </w:rPr>
  </w:style>
  <w:style w:type="character" w:customStyle="1" w:styleId="Tiu52">
    <w:name w:val="Tiêu đề #5 (2)_"/>
    <w:link w:val="Tiu521"/>
    <w:rsid w:val="00156E35"/>
    <w:rPr>
      <w:i/>
      <w:iCs/>
      <w:shd w:val="clear" w:color="auto" w:fill="FFFFFF"/>
      <w:lang w:val="fr-FR" w:eastAsia="fr-FR"/>
    </w:rPr>
  </w:style>
  <w:style w:type="paragraph" w:customStyle="1" w:styleId="Tiu521">
    <w:name w:val="Tiêu đề #5 (2)1"/>
    <w:basedOn w:val="Normal"/>
    <w:link w:val="Tiu52"/>
    <w:rsid w:val="00156E35"/>
    <w:pPr>
      <w:widowControl w:val="0"/>
      <w:shd w:val="clear" w:color="auto" w:fill="FFFFFF"/>
      <w:spacing w:before="300" w:after="780" w:line="240" w:lineRule="atLeast"/>
      <w:jc w:val="right"/>
      <w:outlineLvl w:val="4"/>
    </w:pPr>
    <w:rPr>
      <w:rFonts w:asciiTheme="minorHAnsi" w:eastAsiaTheme="minorHAnsi" w:hAnsiTheme="minorHAnsi" w:cstheme="minorBidi"/>
      <w:i/>
      <w:iCs/>
      <w:sz w:val="22"/>
      <w:szCs w:val="22"/>
      <w:lang w:val="fr-FR" w:eastAsia="fr-FR"/>
    </w:rPr>
  </w:style>
  <w:style w:type="character" w:customStyle="1" w:styleId="Vnbnnidung38">
    <w:name w:val="Văn bản nội dung (38)_"/>
    <w:link w:val="Vnbnnidung380"/>
    <w:rsid w:val="00156E35"/>
    <w:rPr>
      <w:sz w:val="16"/>
      <w:szCs w:val="16"/>
      <w:shd w:val="clear" w:color="auto" w:fill="FFFFFF"/>
    </w:rPr>
  </w:style>
  <w:style w:type="paragraph" w:customStyle="1" w:styleId="Vnbnnidung380">
    <w:name w:val="Văn bản nội dung (38)"/>
    <w:basedOn w:val="Normal"/>
    <w:link w:val="Vnbnnidung38"/>
    <w:rsid w:val="00156E35"/>
    <w:pPr>
      <w:widowControl w:val="0"/>
      <w:shd w:val="clear" w:color="auto" w:fill="FFFFFF"/>
      <w:spacing w:before="780" w:line="240" w:lineRule="atLeast"/>
      <w:jc w:val="center"/>
    </w:pPr>
    <w:rPr>
      <w:rFonts w:asciiTheme="minorHAnsi" w:eastAsiaTheme="minorHAnsi" w:hAnsiTheme="minorHAnsi" w:cstheme="minorBidi"/>
      <w:sz w:val="16"/>
      <w:szCs w:val="16"/>
    </w:rPr>
  </w:style>
  <w:style w:type="character" w:customStyle="1" w:styleId="Vnbnnidung39">
    <w:name w:val="Văn bản nội dung (39)_"/>
    <w:link w:val="Vnbnnidung390"/>
    <w:rsid w:val="00156E35"/>
    <w:rPr>
      <w:w w:val="70"/>
      <w:shd w:val="clear" w:color="auto" w:fill="FFFFFF"/>
    </w:rPr>
  </w:style>
  <w:style w:type="paragraph" w:customStyle="1" w:styleId="Vnbnnidung390">
    <w:name w:val="Văn bản nội dung (39)"/>
    <w:basedOn w:val="Normal"/>
    <w:link w:val="Vnbnnidung39"/>
    <w:rsid w:val="00156E35"/>
    <w:pPr>
      <w:widowControl w:val="0"/>
      <w:shd w:val="clear" w:color="auto" w:fill="FFFFFF"/>
      <w:spacing w:before="60" w:after="60" w:line="240" w:lineRule="atLeast"/>
      <w:jc w:val="both"/>
    </w:pPr>
    <w:rPr>
      <w:rFonts w:asciiTheme="minorHAnsi" w:eastAsiaTheme="minorHAnsi" w:hAnsiTheme="minorHAnsi" w:cstheme="minorBidi"/>
      <w:w w:val="70"/>
      <w:sz w:val="22"/>
      <w:szCs w:val="22"/>
    </w:rPr>
  </w:style>
  <w:style w:type="character" w:customStyle="1" w:styleId="Tiu33">
    <w:name w:val="Tiêu đề #3 (3)_"/>
    <w:link w:val="Tiu331"/>
    <w:rsid w:val="00156E35"/>
    <w:rPr>
      <w:i/>
      <w:iCs/>
      <w:shd w:val="clear" w:color="auto" w:fill="FFFFFF"/>
    </w:rPr>
  </w:style>
  <w:style w:type="paragraph" w:customStyle="1" w:styleId="Tiu331">
    <w:name w:val="Tiêu đề #3 (3)1"/>
    <w:basedOn w:val="Normal"/>
    <w:link w:val="Tiu33"/>
    <w:rsid w:val="00156E35"/>
    <w:pPr>
      <w:widowControl w:val="0"/>
      <w:shd w:val="clear" w:color="auto" w:fill="FFFFFF"/>
      <w:spacing w:before="180" w:after="180" w:line="240" w:lineRule="atLeast"/>
      <w:jc w:val="right"/>
      <w:outlineLvl w:val="2"/>
    </w:pPr>
    <w:rPr>
      <w:rFonts w:asciiTheme="minorHAnsi" w:eastAsiaTheme="minorHAnsi" w:hAnsiTheme="minorHAnsi" w:cstheme="minorBidi"/>
      <w:i/>
      <w:iCs/>
      <w:sz w:val="22"/>
      <w:szCs w:val="22"/>
    </w:rPr>
  </w:style>
  <w:style w:type="character" w:customStyle="1" w:styleId="Vnbnnidung400">
    <w:name w:val="Văn bản nội dung (40)_"/>
    <w:link w:val="Vnbnnidung401"/>
    <w:rsid w:val="00156E35"/>
    <w:rPr>
      <w:sz w:val="15"/>
      <w:szCs w:val="15"/>
      <w:shd w:val="clear" w:color="auto" w:fill="FFFFFF"/>
    </w:rPr>
  </w:style>
  <w:style w:type="paragraph" w:customStyle="1" w:styleId="Vnbnnidung401">
    <w:name w:val="Văn bản nội dung (40)"/>
    <w:basedOn w:val="Normal"/>
    <w:link w:val="Vnbnnidung400"/>
    <w:rsid w:val="00156E35"/>
    <w:pPr>
      <w:widowControl w:val="0"/>
      <w:shd w:val="clear" w:color="auto" w:fill="FFFFFF"/>
      <w:spacing w:before="180" w:line="240" w:lineRule="atLeast"/>
      <w:jc w:val="center"/>
    </w:pPr>
    <w:rPr>
      <w:rFonts w:asciiTheme="minorHAnsi" w:eastAsiaTheme="minorHAnsi" w:hAnsiTheme="minorHAnsi" w:cstheme="minorBidi"/>
      <w:sz w:val="15"/>
      <w:szCs w:val="15"/>
    </w:rPr>
  </w:style>
  <w:style w:type="character" w:customStyle="1" w:styleId="Vnbnnidung41">
    <w:name w:val="Văn bản nội dung (41)_"/>
    <w:link w:val="Vnbnnidung410"/>
    <w:rsid w:val="00156E35"/>
    <w:rPr>
      <w:sz w:val="19"/>
      <w:szCs w:val="19"/>
      <w:shd w:val="clear" w:color="auto" w:fill="FFFFFF"/>
    </w:rPr>
  </w:style>
  <w:style w:type="paragraph" w:customStyle="1" w:styleId="Vnbnnidung410">
    <w:name w:val="Văn bản nội dung (41)"/>
    <w:basedOn w:val="Normal"/>
    <w:link w:val="Vnbnnidung41"/>
    <w:rsid w:val="00156E35"/>
    <w:pPr>
      <w:widowControl w:val="0"/>
      <w:shd w:val="clear" w:color="auto" w:fill="FFFFFF"/>
      <w:spacing w:before="60" w:after="60" w:line="240" w:lineRule="atLeast"/>
      <w:jc w:val="both"/>
    </w:pPr>
    <w:rPr>
      <w:rFonts w:asciiTheme="minorHAnsi" w:eastAsiaTheme="minorHAnsi" w:hAnsiTheme="minorHAnsi" w:cstheme="minorBidi"/>
      <w:sz w:val="19"/>
      <w:szCs w:val="19"/>
    </w:rPr>
  </w:style>
  <w:style w:type="character" w:customStyle="1" w:styleId="Tiu44">
    <w:name w:val="Tiêu đề #4 (4)_"/>
    <w:link w:val="Tiu441"/>
    <w:rsid w:val="00156E35"/>
    <w:rPr>
      <w:i/>
      <w:iCs/>
      <w:shd w:val="clear" w:color="auto" w:fill="FFFFFF"/>
    </w:rPr>
  </w:style>
  <w:style w:type="paragraph" w:customStyle="1" w:styleId="Tiu441">
    <w:name w:val="Tiêu đề #4 (4)1"/>
    <w:basedOn w:val="Normal"/>
    <w:link w:val="Tiu44"/>
    <w:rsid w:val="00156E35"/>
    <w:pPr>
      <w:widowControl w:val="0"/>
      <w:shd w:val="clear" w:color="auto" w:fill="FFFFFF"/>
      <w:spacing w:before="60" w:after="60" w:line="240" w:lineRule="atLeast"/>
      <w:jc w:val="right"/>
      <w:outlineLvl w:val="3"/>
    </w:pPr>
    <w:rPr>
      <w:rFonts w:asciiTheme="minorHAnsi" w:eastAsiaTheme="minorHAnsi" w:hAnsiTheme="minorHAnsi" w:cstheme="minorBidi"/>
      <w:i/>
      <w:iCs/>
      <w:sz w:val="22"/>
      <w:szCs w:val="22"/>
    </w:rPr>
  </w:style>
  <w:style w:type="character" w:customStyle="1" w:styleId="Vnbnnidung42">
    <w:name w:val="Văn bản nội dung (42)_"/>
    <w:link w:val="Vnbnnidung420"/>
    <w:rsid w:val="00156E35"/>
    <w:rPr>
      <w:sz w:val="16"/>
      <w:szCs w:val="16"/>
      <w:shd w:val="clear" w:color="auto" w:fill="FFFFFF"/>
    </w:rPr>
  </w:style>
  <w:style w:type="paragraph" w:customStyle="1" w:styleId="Vnbnnidung420">
    <w:name w:val="Văn bản nội dung (42)"/>
    <w:basedOn w:val="Normal"/>
    <w:link w:val="Vnbnnidung42"/>
    <w:rsid w:val="00156E35"/>
    <w:pPr>
      <w:widowControl w:val="0"/>
      <w:shd w:val="clear" w:color="auto" w:fill="FFFFFF"/>
      <w:spacing w:before="60" w:line="240" w:lineRule="atLeast"/>
      <w:jc w:val="center"/>
    </w:pPr>
    <w:rPr>
      <w:rFonts w:asciiTheme="minorHAnsi" w:eastAsiaTheme="minorHAnsi" w:hAnsiTheme="minorHAnsi" w:cstheme="minorBidi"/>
      <w:sz w:val="16"/>
      <w:szCs w:val="16"/>
    </w:rPr>
  </w:style>
  <w:style w:type="character" w:customStyle="1" w:styleId="Tiu63">
    <w:name w:val="Tiêu đề #6 (3)_"/>
    <w:link w:val="Tiu631"/>
    <w:rsid w:val="00156E35"/>
    <w:rPr>
      <w:i/>
      <w:iCs/>
      <w:sz w:val="18"/>
      <w:szCs w:val="18"/>
      <w:shd w:val="clear" w:color="auto" w:fill="FFFFFF"/>
    </w:rPr>
  </w:style>
  <w:style w:type="paragraph" w:customStyle="1" w:styleId="Tiu631">
    <w:name w:val="Tiêu đề #6 (3)1"/>
    <w:basedOn w:val="Normal"/>
    <w:link w:val="Tiu63"/>
    <w:rsid w:val="00156E35"/>
    <w:pPr>
      <w:widowControl w:val="0"/>
      <w:shd w:val="clear" w:color="auto" w:fill="FFFFFF"/>
      <w:spacing w:line="240" w:lineRule="atLeast"/>
      <w:outlineLvl w:val="5"/>
    </w:pPr>
    <w:rPr>
      <w:rFonts w:asciiTheme="minorHAnsi" w:eastAsiaTheme="minorHAnsi" w:hAnsiTheme="minorHAnsi" w:cstheme="minorBidi"/>
      <w:i/>
      <w:iCs/>
      <w:sz w:val="18"/>
      <w:szCs w:val="18"/>
    </w:rPr>
  </w:style>
  <w:style w:type="character" w:customStyle="1" w:styleId="Vnbnnidung43">
    <w:name w:val="Văn bản nội dung (43)_"/>
    <w:link w:val="Vnbnnidung430"/>
    <w:rsid w:val="00156E35"/>
    <w:rPr>
      <w:sz w:val="16"/>
      <w:szCs w:val="16"/>
      <w:shd w:val="clear" w:color="auto" w:fill="FFFFFF"/>
    </w:rPr>
  </w:style>
  <w:style w:type="paragraph" w:customStyle="1" w:styleId="Vnbnnidung430">
    <w:name w:val="Văn bản nội dung (43)"/>
    <w:basedOn w:val="Normal"/>
    <w:link w:val="Vnbnnidung43"/>
    <w:rsid w:val="00156E35"/>
    <w:pPr>
      <w:widowControl w:val="0"/>
      <w:shd w:val="clear" w:color="auto" w:fill="FFFFFF"/>
      <w:spacing w:line="240" w:lineRule="atLeast"/>
    </w:pPr>
    <w:rPr>
      <w:rFonts w:asciiTheme="minorHAnsi" w:eastAsiaTheme="minorHAnsi" w:hAnsiTheme="minorHAnsi" w:cstheme="minorBidi"/>
      <w:sz w:val="16"/>
      <w:szCs w:val="16"/>
    </w:rPr>
  </w:style>
  <w:style w:type="character" w:customStyle="1" w:styleId="Vnbnnidung44">
    <w:name w:val="Văn bản nội dung (44)_"/>
    <w:link w:val="Vnbnnidung440"/>
    <w:rsid w:val="00156E35"/>
    <w:rPr>
      <w:sz w:val="16"/>
      <w:szCs w:val="16"/>
      <w:shd w:val="clear" w:color="auto" w:fill="FFFFFF"/>
    </w:rPr>
  </w:style>
  <w:style w:type="paragraph" w:customStyle="1" w:styleId="Vnbnnidung440">
    <w:name w:val="Văn bản nội dung (44)"/>
    <w:basedOn w:val="Normal"/>
    <w:link w:val="Vnbnnidung44"/>
    <w:rsid w:val="00156E35"/>
    <w:pPr>
      <w:widowControl w:val="0"/>
      <w:shd w:val="clear" w:color="auto" w:fill="FFFFFF"/>
      <w:spacing w:before="60" w:line="240" w:lineRule="atLeast"/>
    </w:pPr>
    <w:rPr>
      <w:rFonts w:asciiTheme="minorHAnsi" w:eastAsiaTheme="minorHAnsi" w:hAnsiTheme="minorHAnsi" w:cstheme="minorBidi"/>
      <w:sz w:val="16"/>
      <w:szCs w:val="16"/>
    </w:rPr>
  </w:style>
  <w:style w:type="character" w:customStyle="1" w:styleId="Tiu34">
    <w:name w:val="Tiêu đề #3 (4)_"/>
    <w:link w:val="Tiu341"/>
    <w:rsid w:val="00156E35"/>
    <w:rPr>
      <w:i/>
      <w:iCs/>
      <w:sz w:val="40"/>
      <w:szCs w:val="40"/>
      <w:shd w:val="clear" w:color="auto" w:fill="FFFFFF"/>
    </w:rPr>
  </w:style>
  <w:style w:type="paragraph" w:customStyle="1" w:styleId="Tiu341">
    <w:name w:val="Tiêu đề #3 (4)1"/>
    <w:basedOn w:val="Normal"/>
    <w:link w:val="Tiu34"/>
    <w:rsid w:val="00156E35"/>
    <w:pPr>
      <w:widowControl w:val="0"/>
      <w:shd w:val="clear" w:color="auto" w:fill="FFFFFF"/>
      <w:spacing w:before="5160" w:after="60" w:line="240" w:lineRule="atLeast"/>
      <w:jc w:val="right"/>
      <w:outlineLvl w:val="2"/>
    </w:pPr>
    <w:rPr>
      <w:rFonts w:asciiTheme="minorHAnsi" w:eastAsiaTheme="minorHAnsi" w:hAnsiTheme="minorHAnsi" w:cstheme="minorBidi"/>
      <w:i/>
      <w:iCs/>
      <w:sz w:val="40"/>
      <w:szCs w:val="40"/>
    </w:rPr>
  </w:style>
  <w:style w:type="character" w:customStyle="1" w:styleId="Vnbnnidung45">
    <w:name w:val="Văn bản nội dung (45)_"/>
    <w:link w:val="Vnbnnidung450"/>
    <w:rsid w:val="00156E35"/>
    <w:rPr>
      <w:sz w:val="16"/>
      <w:szCs w:val="16"/>
      <w:shd w:val="clear" w:color="auto" w:fill="FFFFFF"/>
    </w:rPr>
  </w:style>
  <w:style w:type="paragraph" w:customStyle="1" w:styleId="Vnbnnidung450">
    <w:name w:val="Văn bản nội dung (45)"/>
    <w:basedOn w:val="Normal"/>
    <w:link w:val="Vnbnnidung45"/>
    <w:rsid w:val="00156E35"/>
    <w:pPr>
      <w:widowControl w:val="0"/>
      <w:shd w:val="clear" w:color="auto" w:fill="FFFFFF"/>
      <w:spacing w:before="960" w:line="240" w:lineRule="atLeast"/>
      <w:jc w:val="center"/>
    </w:pPr>
    <w:rPr>
      <w:rFonts w:asciiTheme="minorHAnsi" w:eastAsiaTheme="minorHAnsi" w:hAnsiTheme="minorHAnsi" w:cstheme="minorBidi"/>
      <w:sz w:val="16"/>
      <w:szCs w:val="16"/>
    </w:rPr>
  </w:style>
  <w:style w:type="character" w:customStyle="1" w:styleId="Vnbnnidung46">
    <w:name w:val="Văn bản nội dung (46)_"/>
    <w:link w:val="Vnbnnidung460"/>
    <w:rsid w:val="00156E35"/>
    <w:rPr>
      <w:i/>
      <w:iCs/>
      <w:sz w:val="16"/>
      <w:szCs w:val="16"/>
      <w:shd w:val="clear" w:color="auto" w:fill="FFFFFF"/>
    </w:rPr>
  </w:style>
  <w:style w:type="paragraph" w:customStyle="1" w:styleId="Vnbnnidung460">
    <w:name w:val="Văn bản nội dung (46)"/>
    <w:basedOn w:val="Normal"/>
    <w:link w:val="Vnbnnidung46"/>
    <w:rsid w:val="00156E35"/>
    <w:pPr>
      <w:widowControl w:val="0"/>
      <w:shd w:val="clear" w:color="auto" w:fill="FFFFFF"/>
      <w:spacing w:line="179" w:lineRule="exact"/>
    </w:pPr>
    <w:rPr>
      <w:rFonts w:asciiTheme="minorHAnsi" w:eastAsiaTheme="minorHAnsi" w:hAnsiTheme="minorHAnsi" w:cstheme="minorBidi"/>
      <w:i/>
      <w:iCs/>
      <w:sz w:val="16"/>
      <w:szCs w:val="16"/>
    </w:rPr>
  </w:style>
  <w:style w:type="paragraph" w:styleId="ListParagraph">
    <w:name w:val="List Paragraph"/>
    <w:basedOn w:val="Normal"/>
    <w:uiPriority w:val="34"/>
    <w:qFormat/>
    <w:rsid w:val="00E54C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315</Words>
  <Characters>1798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Thang Nghiem Dinh</cp:lastModifiedBy>
  <cp:revision>5</cp:revision>
  <dcterms:created xsi:type="dcterms:W3CDTF">2024-09-14T03:18:00Z</dcterms:created>
  <dcterms:modified xsi:type="dcterms:W3CDTF">2026-03-25T11:26:00Z</dcterms:modified>
</cp:coreProperties>
</file>